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xmlns:a14="http://schemas.microsoft.com/office/drawing/2010/main" mc:Ignorable="w14 w15 w16se wp14">
  <w:body>
    <w:sdt>
      <w:sdtPr>
        <w:rPr>
          <w:rFonts w:ascii="Arial" w:hAnsi="Arial" w:cs="Arial"/>
          <w:sz w:val="24"/>
          <w:szCs w:val="24"/>
          <w:lang w:val="eu-ES"/>
        </w:rPr>
        <w:id w:val="669683428"/>
        <w:docPartObj>
          <w:docPartGallery w:val="Cover Pages"/>
          <w:docPartUnique/>
        </w:docPartObj>
      </w:sdtPr>
      <w:sdtEndPr>
        <w:rPr>
          <w:rFonts w:ascii="Arial" w:hAnsi="Arial" w:eastAsia="Times New Roman" w:cs="Arial"/>
          <w:b w:val="1"/>
          <w:bCs w:val="1"/>
          <w:sz w:val="24"/>
          <w:szCs w:val="24"/>
          <w:lang w:val="eu-ES" w:eastAsia="eu-ES"/>
        </w:rPr>
      </w:sdtEndPr>
      <w:sdtContent>
        <w:p xmlns:wp14="http://schemas.microsoft.com/office/word/2010/wordml" w:rsidRPr="005B7239" w:rsidR="005E4B8F" w:rsidRDefault="005E4B8F" w14:paraId="3E3D45EB" wp14:textId="77777777">
          <w:pPr>
            <w:rPr>
              <w:rFonts w:ascii="Arial" w:hAnsi="Arial" w:cs="Arial"/>
              <w:sz w:val="24"/>
              <w:szCs w:val="24"/>
              <w:lang w:val="eu-ES"/>
            </w:rPr>
          </w:pPr>
          <w:r w:rsidRPr="005B7239">
            <w:rPr>
              <w:rFonts w:ascii="Arial" w:hAnsi="Arial" w:cs="Arial"/>
              <w:noProof/>
              <w:sz w:val="24"/>
              <w:szCs w:val="24"/>
              <w:lang w:val="eu-ES" w:eastAsia="eu-ES"/>
            </w:rPr>
            <w:drawing>
              <wp:anchor xmlns:wp14="http://schemas.microsoft.com/office/word/2010/wordprocessingDrawing" distT="0" distB="0" distL="114300" distR="114300" simplePos="0" relativeHeight="251665408" behindDoc="0" locked="0" layoutInCell="1" allowOverlap="1" wp14:anchorId="762D51AD" wp14:editId="7777777">
                <wp:simplePos x="0" y="0"/>
                <wp:positionH relativeFrom="column">
                  <wp:posOffset>-851535</wp:posOffset>
                </wp:positionH>
                <wp:positionV relativeFrom="paragraph">
                  <wp:posOffset>-882015</wp:posOffset>
                </wp:positionV>
                <wp:extent cx="2056569" cy="1196340"/>
                <wp:effectExtent l="0" t="0" r="1270" b="3810"/>
                <wp:wrapNone/>
                <wp:docPr id="2" name="Irudia 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2" name="Originala sloganarekin.jpg"/>
                        <pic:cNvPicPr/>
                      </pic:nvPicPr>
                      <pic:blipFill>
                        <a:blip r:embed="rId1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2058143" cy="1197256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w:r>
          <w:r w:rsidRPr="005B7239">
            <w:rPr>
              <w:rFonts w:ascii="Arial" w:hAnsi="Arial" w:cs="Arial"/>
              <w:noProof/>
              <w:sz w:val="24"/>
              <w:szCs w:val="24"/>
              <w:lang w:val="eu-ES" w:eastAsia="eu-ES"/>
            </w:rPr>
            <mc:AlternateContent>
              <mc:Choice Requires="wpg">
                <w:drawing>
                  <wp:anchor xmlns:wp14="http://schemas.microsoft.com/office/word/2010/wordprocessingDrawing" distT="0" distB="0" distL="114300" distR="114300" simplePos="0" relativeHeight="251662336" behindDoc="0" locked="0" layoutInCell="1" allowOverlap="1" wp14:anchorId="672ACDC3" wp14:editId="7777777">
                    <wp:simplePos x="0" y="0"/>
                    <wp:positionH relativeFrom="page">
                      <wp:align>center</wp:align>
                    </wp:positionH>
                    <mc:AlternateContent>
                      <mc:Choice Requires="wp14">
                        <wp:positionV relativeFrom="page">
                          <wp14:pctPosVOffset>2300</wp14:pctPosVOffset>
                        </wp:positionV>
                      </mc:Choice>
                      <mc:Fallback>
                        <wp:positionV relativeFrom="page">
                          <wp:posOffset>231140</wp:posOffset>
                        </wp:positionV>
                      </mc:Fallback>
                    </mc:AlternateContent>
                    <wp:extent cx="7315200" cy="1215391"/>
                    <wp:effectExtent l="0" t="0" r="1270" b="1905"/>
                    <wp:wrapNone/>
                    <wp:docPr id="149" name="149. taldea"/>
                    <wp:cNvGraphicFramePr/>
                    <a:graphic xmlns:a="http://schemas.openxmlformats.org/drawingml/2006/main">
                      <a:graphicData uri="http://schemas.microsoft.com/office/word/2010/wordprocessingGroup">
                        <wpg:wgp>
                          <wpg:cNvGrpSpPr/>
                          <wpg:grpSpPr>
                            <a:xfrm>
                              <a:off x="0" y="0"/>
                              <a:ext cx="7315200" cy="1215391"/>
                              <a:chOff x="0" y="-1"/>
                              <a:chExt cx="7315200" cy="1216153"/>
                            </a:xfrm>
                          </wpg:grpSpPr>
                          <wps:wsp>
                            <wps:cNvPr id="150" name="51. laukizuzena"/>
                            <wps:cNvSpPr/>
                            <wps:spPr>
                              <a:xfrm>
                                <a:off x="0" y="-1"/>
                                <a:ext cx="7315200" cy="1130373"/>
                              </a:xfrm>
                              <a:custGeom>
                                <a:avLst/>
                                <a:gdLst>
                                  <a:gd name="connsiteX0" fmla="*/ 0 w 7312660"/>
                                  <a:gd name="connsiteY0" fmla="*/ 0 h 1215390"/>
                                  <a:gd name="connsiteX1" fmla="*/ 7312660 w 7312660"/>
                                  <a:gd name="connsiteY1" fmla="*/ 0 h 1215390"/>
                                  <a:gd name="connsiteX2" fmla="*/ 7312660 w 7312660"/>
                                  <a:gd name="connsiteY2" fmla="*/ 1215390 h 1215390"/>
                                  <a:gd name="connsiteX3" fmla="*/ 0 w 7312660"/>
                                  <a:gd name="connsiteY3" fmla="*/ 1215390 h 1215390"/>
                                  <a:gd name="connsiteX4" fmla="*/ 0 w 7312660"/>
                                  <a:gd name="connsiteY4" fmla="*/ 0 h 1215390"/>
                                  <a:gd name="connsiteX0" fmla="*/ 0 w 7312660"/>
                                  <a:gd name="connsiteY0" fmla="*/ 0 h 1215390"/>
                                  <a:gd name="connsiteX1" fmla="*/ 7312660 w 7312660"/>
                                  <a:gd name="connsiteY1" fmla="*/ 0 h 1215390"/>
                                  <a:gd name="connsiteX2" fmla="*/ 7312660 w 7312660"/>
                                  <a:gd name="connsiteY2" fmla="*/ 1215390 h 1215390"/>
                                  <a:gd name="connsiteX3" fmla="*/ 3667125 w 7312660"/>
                                  <a:gd name="connsiteY3" fmla="*/ 1209675 h 1215390"/>
                                  <a:gd name="connsiteX4" fmla="*/ 0 w 7312660"/>
                                  <a:gd name="connsiteY4" fmla="*/ 1215390 h 1215390"/>
                                  <a:gd name="connsiteX5" fmla="*/ 0 w 7312660"/>
                                  <a:gd name="connsiteY5" fmla="*/ 0 h 1215390"/>
                                  <a:gd name="connsiteX0" fmla="*/ 0 w 7312660"/>
                                  <a:gd name="connsiteY0" fmla="*/ 0 h 1215390"/>
                                  <a:gd name="connsiteX1" fmla="*/ 7312660 w 7312660"/>
                                  <a:gd name="connsiteY1" fmla="*/ 0 h 1215390"/>
                                  <a:gd name="connsiteX2" fmla="*/ 7312660 w 7312660"/>
                                  <a:gd name="connsiteY2" fmla="*/ 1215390 h 1215390"/>
                                  <a:gd name="connsiteX3" fmla="*/ 3619500 w 7312660"/>
                                  <a:gd name="connsiteY3" fmla="*/ 733425 h 1215390"/>
                                  <a:gd name="connsiteX4" fmla="*/ 0 w 7312660"/>
                                  <a:gd name="connsiteY4" fmla="*/ 1215390 h 1215390"/>
                                  <a:gd name="connsiteX5" fmla="*/ 0 w 7312660"/>
                                  <a:gd name="connsiteY5" fmla="*/ 0 h 1215390"/>
                                  <a:gd name="connsiteX0" fmla="*/ 0 w 7312660"/>
                                  <a:gd name="connsiteY0" fmla="*/ 0 h 1215390"/>
                                  <a:gd name="connsiteX1" fmla="*/ 7312660 w 7312660"/>
                                  <a:gd name="connsiteY1" fmla="*/ 0 h 1215390"/>
                                  <a:gd name="connsiteX2" fmla="*/ 7312660 w 7312660"/>
                                  <a:gd name="connsiteY2" fmla="*/ 1129665 h 1215390"/>
                                  <a:gd name="connsiteX3" fmla="*/ 3619500 w 7312660"/>
                                  <a:gd name="connsiteY3" fmla="*/ 733425 h 1215390"/>
                                  <a:gd name="connsiteX4" fmla="*/ 0 w 7312660"/>
                                  <a:gd name="connsiteY4" fmla="*/ 1215390 h 1215390"/>
                                  <a:gd name="connsiteX5" fmla="*/ 0 w 7312660"/>
                                  <a:gd name="connsiteY5" fmla="*/ 0 h 1215390"/>
                                  <a:gd name="connsiteX0" fmla="*/ 9525 w 7322185"/>
                                  <a:gd name="connsiteY0" fmla="*/ 0 h 1129665"/>
                                  <a:gd name="connsiteX1" fmla="*/ 7322185 w 7322185"/>
                                  <a:gd name="connsiteY1" fmla="*/ 0 h 1129665"/>
                                  <a:gd name="connsiteX2" fmla="*/ 7322185 w 7322185"/>
                                  <a:gd name="connsiteY2" fmla="*/ 1129665 h 1129665"/>
                                  <a:gd name="connsiteX3" fmla="*/ 3629025 w 7322185"/>
                                  <a:gd name="connsiteY3" fmla="*/ 733425 h 1129665"/>
                                  <a:gd name="connsiteX4" fmla="*/ 0 w 7322185"/>
                                  <a:gd name="connsiteY4" fmla="*/ 1091565 h 1129665"/>
                                  <a:gd name="connsiteX5" fmla="*/ 9525 w 7322185"/>
                                  <a:gd name="connsiteY5" fmla="*/ 0 h 1129665"/>
                                  <a:gd name="connsiteX0" fmla="*/ 0 w 7312660"/>
                                  <a:gd name="connsiteY0" fmla="*/ 0 h 1129665"/>
                                  <a:gd name="connsiteX1" fmla="*/ 7312660 w 7312660"/>
                                  <a:gd name="connsiteY1" fmla="*/ 0 h 1129665"/>
                                  <a:gd name="connsiteX2" fmla="*/ 7312660 w 7312660"/>
                                  <a:gd name="connsiteY2" fmla="*/ 1129665 h 1129665"/>
                                  <a:gd name="connsiteX3" fmla="*/ 3619500 w 7312660"/>
                                  <a:gd name="connsiteY3" fmla="*/ 733425 h 1129665"/>
                                  <a:gd name="connsiteX4" fmla="*/ 0 w 7312660"/>
                                  <a:gd name="connsiteY4" fmla="*/ 1091565 h 1129665"/>
                                  <a:gd name="connsiteX5" fmla="*/ 0 w 7312660"/>
                                  <a:gd name="connsiteY5" fmla="*/ 0 h 1129665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  <a:cxn ang="0">
                                    <a:pos x="connsiteX4" y="connsiteY4"/>
                                  </a:cxn>
                                  <a:cxn ang="0">
                                    <a:pos x="connsiteX5" y="connsiteY5"/>
                                  </a:cxn>
                                </a:cxnLst>
                                <a:rect l="l" t="t" r="r" b="b"/>
                                <a:pathLst>
                                  <a:path w="7312660" h="1129665">
                                    <a:moveTo>
                                      <a:pt x="0" y="0"/>
                                    </a:moveTo>
                                    <a:lnTo>
                                      <a:pt x="7312660" y="0"/>
                                    </a:lnTo>
                                    <a:lnTo>
                                      <a:pt x="7312660" y="1129665"/>
                                    </a:lnTo>
                                    <a:lnTo>
                                      <a:pt x="3619500" y="733425"/>
                                    </a:lnTo>
                                    <a:lnTo>
                                      <a:pt x="0" y="1091565"/>
                                    </a:lnTo>
                                    <a:lnTo>
                                      <a:pt x="0" y="0"/>
                                    </a:lnTo>
                                    <a:close/>
                                  </a:path>
                                </a:pathLst>
                              </a:custGeom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51" name="151. laukizuzena"/>
                            <wps:cNvSpPr/>
                            <wps:spPr>
                              <a:xfrm>
                                <a:off x="0" y="0"/>
                                <a:ext cx="7315200" cy="1216152"/>
                              </a:xfrm>
                              <a:prstGeom prst="rect">
                                <a:avLst/>
                              </a:prstGeom>
                              <a:blipFill>
                                <a:blip r:embed="rId13"/>
                                <a:stretch>
                                  <a:fillRect r="-7574"/>
                                </a:stretch>
                              </a:blip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wgp>
                      </a:graphicData>
                    </a:graphic>
                    <wp14:sizeRelH relativeFrom="page">
                      <wp14:pctWidth>94100</wp14:pctWidth>
                    </wp14:sizeRelH>
                    <wp14:sizeRelV relativeFrom="page">
                      <wp14:pctHeight>12100</wp14:pctHeight>
                    </wp14:sizeRelV>
                  </wp:anchor>
                </w:drawing>
              </mc:Choice>
              <mc:Fallback>
                <w:pict w14:anchorId="4884ED2C">
                  <v:group id="149. taldea" style="position:absolute;margin-left:0;margin-top:0;width:8in;height:95.7pt;z-index:251662336;mso-width-percent:941;mso-height-percent:121;mso-top-percent:23;mso-position-horizontal:center;mso-position-horizontal-relative:page;mso-position-vertical-relative:page;mso-width-percent:941;mso-height-percent:121;mso-top-percent:23" coordsize="73152,12161" coordorigin="" o:spid="_x0000_s1026" w14:anchorId="3DF18A7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">
                    <v:shape id="51. laukizuzena" style="position:absolute;width:73152;height:11303;visibility:visible;mso-wrap-style:square;v-text-anchor:middle" coordsize="7312660,1129665" o:spid="_x0000_s1027" fillcolor="#4f81bd [3204]" stroked="f" strokeweight="2pt" path="m,l7312660,r,1129665l3619500,733425,,1091565,,x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">
                      <v:path arrowok="t" o:connecttype="custom" o:connectlocs="0,0;7315200,0;7315200,1130373;3620757,733885;0,1092249;0,0" o:connectangles="0,0,0,0,0,0"/>
                    </v:shape>
                    <v:rect id="151. laukizuzena" style="position:absolute;width:73152;height:12161;visibility:visible;mso-wrap-style:square;v-text-anchor:middle" o:spid="_x0000_s1028" stroked="f" strokeweight="2p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">
                      <v:fill type="frame" o:title="" recolor="t" rotate="t" r:id="rId14"/>
                    </v:rect>
                    <w10:wrap anchorx="page" anchory="page"/>
                  </v:group>
                </w:pict>
              </mc:Fallback>
            </mc:AlternateContent>
          </w:r>
          <w:r w:rsidRPr="005B7239">
            <w:rPr>
              <w:rFonts w:ascii="Arial" w:hAnsi="Arial" w:cs="Arial"/>
              <w:noProof/>
              <w:sz w:val="24"/>
              <w:szCs w:val="24"/>
              <w:lang w:val="eu-ES" w:eastAsia="eu-ES"/>
            </w:rPr>
            <mc:AlternateContent>
              <mc:Choice Requires="wps">
                <w:drawing>
                  <wp:anchor xmlns:wp14="http://schemas.microsoft.com/office/word/2010/wordprocessingDrawing" distT="0" distB="0" distL="114300" distR="114300" simplePos="0" relativeHeight="251660288" behindDoc="0" locked="0" layoutInCell="1" allowOverlap="1" wp14:anchorId="1B6CB7F8" wp14:editId="7777777">
                    <wp:simplePos x="0" y="0"/>
                    <wp:positionH relativeFrom="page">
                      <wp:align>center</wp:align>
                    </wp:positionH>
                    <mc:AlternateContent>
                      <mc:Choice Requires="wp14">
                        <wp:positionV relativeFrom="page">
                          <wp14:pctPosVOffset>81800</wp14:pctPosVOffset>
                        </wp:positionV>
                      </mc:Choice>
                      <mc:Fallback>
                        <wp:positionV relativeFrom="page">
                          <wp:posOffset>8227695</wp:posOffset>
                        </wp:positionV>
                      </mc:Fallback>
                    </mc:AlternateContent>
                    <wp:extent cx="7315200" cy="914400"/>
                    <wp:effectExtent l="0" t="0" r="0" b="8255"/>
                    <wp:wrapSquare wrapText="bothSides"/>
                    <wp:docPr id="152" name="152. testu-koadroa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 txBox="1"/>
                          <wps:spPr>
                            <a:xfrm>
                              <a:off x="0" y="0"/>
                              <a:ext cx="7315200" cy="914400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  <a:effectLst/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sdt>
                                <w:sdtPr>
                                  <w:rPr>
                                    <w:color w:val="595959" w:themeColor="text1" w:themeTint="A6"/>
                                    <w:sz w:val="28"/>
                                    <w:szCs w:val="28"/>
                                    <w:lang w:val="es-ES"/>
                                  </w:rPr>
                                  <w:alias w:val="Egilea"/>
                                  <w:tag w:val=""/>
                                  <w:id w:val="789243997"/>
                                  <w:dataBinding w:prefixMappings="xmlns:ns0='http://purl.org/dc/elements/1.1/' xmlns:ns1='http://schemas.openxmlformats.org/package/2006/metadata/core-properties' " w:xpath="/ns1:coreProperties[1]/ns0:creator[1]" w:storeItemID="{6C3C8BC8-F283-45AE-878A-BAB7291924A1}"/>
                                  <w:text/>
                                </w:sdtPr>
                                <w:sdtEndPr/>
                                <w:sdtContent>
                                  <w:p xmlns:wp14="http://schemas.microsoft.com/office/word/2010/wordml" w:rsidRPr="005E4B8F" w:rsidR="006B5319" w:rsidRDefault="00635F13" w14:paraId="47E218DA" wp14:textId="77777777">
                                    <w:pPr>
                                      <w:pStyle w:val="Tarterikez"/>
                                      <w:jc w:val="right"/>
                                      <w:rPr>
                                        <w:color w:val="595959" w:themeColor="text1" w:themeTint="A6"/>
                                        <w:sz w:val="28"/>
                                        <w:szCs w:val="28"/>
                                        <w:lang w:val="es-ES"/>
                                      </w:rPr>
                                    </w:pPr>
                                    <w:proofErr w:type="spellStart"/>
                                    <w:r>
                                      <w:rPr>
                                        <w:color w:val="595959" w:themeColor="text1" w:themeTint="A6"/>
                                        <w:sz w:val="28"/>
                                        <w:szCs w:val="28"/>
                                        <w:lang w:val="es-ES"/>
                                      </w:rPr>
                                      <w:t>Tknika-koa</w:t>
                                    </w:r>
                                    <w:proofErr w:type="spellEnd"/>
                                    <w:r>
                                      <w:rPr>
                                        <w:color w:val="595959" w:themeColor="text1" w:themeTint="A6"/>
                                        <w:sz w:val="28"/>
                                        <w:szCs w:val="28"/>
                                        <w:lang w:val="es-ES"/>
                                      </w:rPr>
                                      <w:t xml:space="preserve"> </w:t>
                                    </w:r>
                                    <w:proofErr w:type="spellStart"/>
                                    <w:r>
                                      <w:rPr>
                                        <w:color w:val="595959" w:themeColor="text1" w:themeTint="A6"/>
                                        <w:sz w:val="28"/>
                                        <w:szCs w:val="28"/>
                                        <w:lang w:val="es-ES"/>
                                      </w:rPr>
                                      <w:t>moldatua</w:t>
                                    </w:r>
                                    <w:proofErr w:type="spellEnd"/>
                                  </w:p>
                                </w:sdtContent>
                              </w:sdt>
                              <w:p xmlns:wp14="http://schemas.microsoft.com/office/word/2010/wordml" w:rsidRPr="005E4B8F" w:rsidR="006B5319" w:rsidRDefault="00816662" w14:paraId="207CCF61" wp14:textId="77777777">
                                <w:pPr>
                                  <w:pStyle w:val="Tarterikez"/>
                                  <w:jc w:val="right"/>
                                  <w:rPr>
                                    <w:color w:val="595959" w:themeColor="text1" w:themeTint="A6"/>
                                    <w:sz w:val="18"/>
                                    <w:szCs w:val="18"/>
                                    <w:lang w:val="es-ES"/>
                                  </w:rPr>
                                </w:pPr>
                                <w:sdt>
                                  <w:sdtPr>
                                    <w:rPr>
                                      <w:color w:val="595959" w:themeColor="text1" w:themeTint="A6"/>
                                      <w:sz w:val="18"/>
                                      <w:szCs w:val="18"/>
                                    </w:rPr>
                                    <w:alias w:val="Helbide elektronikoa"/>
                                    <w:tag w:val="Helbide elektronikoa"/>
                                    <w:id w:val="942260680"/>
                                    <w:showingPlcHdr/>
                                    <w:dataBinding w:prefixMappings="xmlns:ns0='http://schemas.microsoft.com/office/2006/coverPageProps' " w:xpath="/ns0:CoverPageProperties[1]/ns0:CompanyEmail[1]" w:storeItemID="{55AF091B-3C7A-41E3-B477-F2FDAA23CFDA}"/>
                                    <w:text/>
                                  </w:sdtPr>
                                  <w:sdtEndPr/>
                                  <w:sdtContent>
                                    <w:r w:rsidR="006B5319">
                                      <w:rPr>
                                        <w:color w:val="595959" w:themeColor="text1" w:themeTint="A6"/>
                                        <w:sz w:val="18"/>
                                        <w:szCs w:val="18"/>
                                      </w:rPr>
                                      <w:t xml:space="preserve">     </w:t>
                                    </w:r>
                                  </w:sdtContent>
                                </w:sdt>
                              </w:p>
                            </w:txbxContent>
                          </wps:txbx>
                          <wps:bodyPr rot="0" spcFirstLastPara="0" vertOverflow="overflow" horzOverflow="overflow" vert="horz" wrap="square" lIns="1600200" tIns="0" rIns="685800" bIns="0" numCol="1" spcCol="0" rtlCol="0" fromWordArt="0" anchor="b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a:graphicData>
                    </a:graphic>
                    <wp14:sizeRelH relativeFrom="page">
                      <wp14:pctWidth>94100</wp14:pctWidth>
                    </wp14:sizeRelH>
                    <wp14:sizeRelV relativeFrom="page">
                      <wp14:pctHeight>9200</wp14:pctHeight>
                    </wp14:sizeRelV>
                  </wp:anchor>
                </w:drawing>
              </mc:Choice>
              <mc:Fallback>
                <w:pict w14:anchorId="2BAF4DBB">
                  <v:shapetype id="_x0000_t202" coordsize="21600,21600" o:spt="202" path="m,l,21600r21600,l21600,xe">
                    <v:stroke joinstyle="miter"/>
                    <v:path gradientshapeok="t" o:connecttype="rect"/>
                  </v:shapetype>
                  <v:shape id="152. testu-koadroa" style="position:absolute;margin-left:0;margin-top:0;width:8in;height:1in;z-index:251660288;visibility:visible;mso-wrap-style:square;mso-width-percent:941;mso-height-percent:92;mso-top-percent:818;mso-wrap-distance-left:9pt;mso-wrap-distance-top:0;mso-wrap-distance-right:9pt;mso-wrap-distance-bottom:0;mso-position-horizontal:center;mso-position-horizontal-relative:page;mso-position-vertical-relative:page;mso-width-percent:941;mso-height-percent:92;mso-top-percent:818;mso-width-relative:page;mso-height-relative:page;v-text-anchor:bottom" o:spid="_x0000_s1026" filled="f" stroked="f" strokeweight=".5pt" type="#_x0000_t2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">
                    <v:textbox inset="126pt,0,54pt,0">
                      <w:txbxContent>
                        <w:sdt>
                          <w:sdtPr>
                            <w:id w:val="803376036"/>
                            <w:rPr>
                              <w:color w:val="595959" w:themeColor="text1" w:themeTint="A6"/>
                              <w:sz w:val="28"/>
                              <w:szCs w:val="28"/>
                              <w:lang w:val="es-ES"/>
                            </w:rPr>
                            <w:alias w:val="Egilea"/>
                            <w:tag w:val=""/>
                            <w:id w:val="789243997"/>
                            <w:dataBinding w:prefixMappings="xmlns:ns0='http://purl.org/dc/elements/1.1/' xmlns:ns1='http://schemas.openxmlformats.org/package/2006/metadata/core-properties' " w:xpath="/ns1:coreProperties[1]/ns0:creator[1]" w:storeItemID="{6C3C8BC8-F283-45AE-878A-BAB7291924A1}"/>
                            <w:text/>
                          </w:sdtPr>
                          <w:sdtEndPr/>
                          <w:sdtContent>
                            <w:p w:rsidRPr="005E4B8F" w:rsidR="006B5319" w:rsidRDefault="00635F13" w14:paraId="0D480257" wp14:textId="77777777">
                              <w:pPr>
                                <w:pStyle w:val="Tarterikez"/>
                                <w:jc w:val="right"/>
                                <w:rPr>
                                  <w:color w:val="595959" w:themeColor="text1" w:themeTint="A6"/>
                                  <w:sz w:val="28"/>
                                  <w:szCs w:val="28"/>
                                  <w:lang w:val="es-ES"/>
                                </w:rPr>
                              </w:pPr>
                              <w:proofErr w:type="spellStart"/>
                              <w:r>
                                <w:rPr>
                                  <w:color w:val="595959" w:themeColor="text1" w:themeTint="A6"/>
                                  <w:sz w:val="28"/>
                                  <w:szCs w:val="28"/>
                                  <w:lang w:val="es-ES"/>
                                </w:rPr>
                                <w:t>Tknika-koa</w:t>
                              </w:r>
                              <w:proofErr w:type="spellEnd"/>
                              <w:r>
                                <w:rPr>
                                  <w:color w:val="595959" w:themeColor="text1" w:themeTint="A6"/>
                                  <w:sz w:val="28"/>
                                  <w:szCs w:val="28"/>
                                  <w:lang w:val="es-ES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color w:val="595959" w:themeColor="text1" w:themeTint="A6"/>
                                  <w:sz w:val="28"/>
                                  <w:szCs w:val="28"/>
                                  <w:lang w:val="es-ES"/>
                                </w:rPr>
                                <w:t>moldatua</w:t>
                              </w:r>
                              <w:proofErr w:type="spellEnd"/>
                            </w:p>
                          </w:sdtContent>
                        </w:sdt>
                        <w:p w:rsidRPr="005E4B8F" w:rsidR="006B5319" w:rsidRDefault="006F132E" w14:paraId="05C2A4D3" wp14:textId="77777777">
                          <w:pPr>
                            <w:pStyle w:val="Tarterikez"/>
                            <w:jc w:val="right"/>
                            <w:rPr>
                              <w:color w:val="595959" w:themeColor="text1" w:themeTint="A6"/>
                              <w:sz w:val="18"/>
                              <w:szCs w:val="18"/>
                              <w:lang w:val="es-ES"/>
                            </w:rPr>
                          </w:pPr>
                          <w:sdt>
                            <w:sdtPr>
                              <w:id w:val="1299752908"/>
                              <w:rPr>
                                <w:color w:val="595959" w:themeColor="text1" w:themeTint="A6"/>
                                <w:sz w:val="18"/>
                                <w:szCs w:val="18"/>
                              </w:rPr>
                              <w:alias w:val="Helbide elektronikoa"/>
                              <w:tag w:val="Helbide elektronikoa"/>
                              <w:id w:val="942260680"/>
                              <w:showingPlcHdr/>
                              <w:dataBinding w:prefixMappings="xmlns:ns0='http://schemas.microsoft.com/office/2006/coverPageProps' " w:xpath="/ns0:CoverPageProperties[1]/ns0:CompanyEmail[1]" w:storeItemID="{55AF091B-3C7A-41E3-B477-F2FDAA23CFDA}"/>
                              <w:text/>
                            </w:sdtPr>
                            <w:sdtEndPr/>
                            <w:sdtContent>
                              <w:r w:rsidR="006B5319">
                                <w:rPr>
                                  <w:color w:val="595959" w:themeColor="text1" w:themeTint="A6"/>
                                  <w:sz w:val="18"/>
                                  <w:szCs w:val="18"/>
                                </w:rPr>
                                <w:t xml:space="preserve">     </w:t>
                              </w:r>
                            </w:sdtContent>
                          </w:sdt>
                        </w:p>
                      </w:txbxContent>
                    </v:textbox>
                    <w10:wrap type="square" anchorx="page" anchory="page"/>
                  </v:shape>
                </w:pict>
              </mc:Fallback>
            </mc:AlternateContent>
          </w:r>
        </w:p>
        <w:p xmlns:wp14="http://schemas.microsoft.com/office/word/2010/wordml" w:rsidRPr="005B7239" w:rsidR="005E4B8F" w:rsidRDefault="00E11453" w14:paraId="77062380" wp14:textId="77777777">
          <w:pPr>
            <w:rPr>
              <w:rFonts w:ascii="Arial" w:hAnsi="Arial" w:eastAsia="Times New Roman" w:cs="Arial"/>
              <w:sz w:val="24"/>
              <w:szCs w:val="24"/>
              <w:lang w:val="eu-ES" w:eastAsia="eu-ES"/>
            </w:rPr>
          </w:pPr>
          <w:r w:rsidRPr="005B7239">
            <w:rPr>
              <w:rFonts w:ascii="Arial" w:hAnsi="Arial" w:cs="Arial"/>
              <w:noProof/>
              <w:sz w:val="24"/>
              <w:szCs w:val="24"/>
              <w:lang w:val="eu-ES" w:eastAsia="eu-ES"/>
            </w:rPr>
            <mc:AlternateContent xmlns:mc="http://schemas.openxmlformats.org/markup-compatibility/2006">
              <mc:Choice Requires="wps">
                <w:drawing xmlns:w="http://schemas.openxmlformats.org/wordprocessingml/2006/main">
                  <wp:anchor xmlns:wp14="http://schemas.microsoft.com/office/word/2010/wordprocessingDrawing" xmlns:wp="http://schemas.openxmlformats.org/drawingml/2006/wordprocessingDrawing" distT="0" distB="0" distL="114300" distR="114300" simplePos="0" relativeHeight="251659264" behindDoc="0" locked="0" layoutInCell="1" allowOverlap="1" wp14:anchorId="1859490C" wp14:editId="7777777">
                    <wp:simplePos x="0" y="0"/>
                    <wp:positionH relativeFrom="page">
                      <wp:align>center</wp:align>
                    </wp:positionH>
                    <wp:positionV relativeFrom="margin">
                      <wp:posOffset>2472055</wp:posOffset>
                    </wp:positionV>
                    <wp:extent cx="7315200" cy="3638550"/>
                    <wp:effectExtent l="0" t="0" r="0" b="6350"/>
                    <wp:wrapSquare wrapText="bothSides"/>
                    <wp:docPr id="154" name="154. testu-koadroa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 xmlns:wps="http://schemas.microsoft.com/office/word/2010/wordprocessingShape">
                          <wps:cNvSpPr txBox="1"/>
                          <wps:spPr>
                            <a:xfrm>
                              <a:off x="0" y="0"/>
                              <a:ext cx="7315200" cy="3638550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  <a:effectLst/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xmlns:wp14="http://schemas.microsoft.com/office/word/2010/wordml" xmlns:w14="http://schemas.microsoft.com/office/word/2010/wordml" w:rsidRPr="005E4B8F" w:rsidR="006B5319" w:rsidRDefault="00816662" w14:paraId="18FB4B73" wp14:textId="77777777">
                                <w:pPr>
                                  <w:jc w:val="right"/>
                                  <w:rPr>
                                    <w:color w:val="4F81BD" w:themeColor="accent1"/>
                                    <w:sz w:val="36"/>
                                    <w:szCs w:val="36"/>
                                    <w:lang w:val="es-ES"/>
                                  </w:rPr>
                                </w:pPr>
                                <w:sdt>
                                  <w:sdtPr>
                                    <w:rPr>
                                      <w:rFonts w:ascii="Arial" w:hAnsi="Arial" w:cs="Arial" w:eastAsiaTheme="majorEastAsia"/>
                                      <w:b/>
                                      <w:bCs/>
                                      <w:color w:val="365F91" w:themeColor="accent1" w:themeShade="BF"/>
                                      <w:sz w:val="36"/>
                                      <w:szCs w:val="36"/>
                                      <w:lang w:val="eu-ES"/>
                                    </w:rPr>
                                    <w:alias w:val="Titulua"/>
                                    <w:tag w:val=""/>
                                    <w:id w:val="630141079"/>
                                    <w:showingPlcHdr/>
                                    <w:dataBinding w:prefixMappings="xmlns:ns0='http://purl.org/dc/elements/1.1/' xmlns:ns1='http://schemas.openxmlformats.org/package/2006/metadata/core-properties' " w:xpath="/ns1:coreProperties[1]/ns0:title[1]" w:storeItemID="{6C3C8BC8-F283-45AE-878A-BAB7291924A1}"/>
                                    <w:text w:multiLine="1"/>
                                  </w:sdtPr>
                                  <w:sdtEndPr/>
                                  <w:sdtContent>
                                    <w:r w:rsidR="006B5319">
                                      <w:rPr>
                                        <w:rFonts w:ascii="Arial" w:hAnsi="Arial" w:cs="Arial" w:eastAsiaTheme="majorEastAsia"/>
                                        <w:b/>
                                        <w:bCs/>
                                        <w:color w:val="365F91" w:themeColor="accent1" w:themeShade="BF"/>
                                        <w:sz w:val="36"/>
                                        <w:szCs w:val="36"/>
                                        <w:lang w:val="eu-ES"/>
                                      </w:rPr>
                                      <w:t xml:space="preserve">     </w:t>
                                    </w:r>
                                  </w:sdtContent>
                                </w:sdt>
                              </w:p>
                              <w:p xmlns:wp14="http://schemas.microsoft.com/office/word/2010/wordml" xmlns:w14="http://schemas.microsoft.com/office/word/2010/wordml" w:rsidR="00E11453" w:rsidP="00E11453" w:rsidRDefault="00E11453" w14:paraId="672A6659" wp14:textId="77777777">
                                <w:pPr>
                                  <w:pStyle w:val="1izenburua"/>
                                  <w:rPr>
                                    <w:rFonts w:ascii="Arial" w:hAnsi="Arial" w:cs="Arial"/>
                                    <w:sz w:val="44"/>
                                    <w:szCs w:val="44"/>
                                    <w:lang w:val="eu-ES"/>
                                  </w:rPr>
                                </w:pPr>
                              </w:p>
                              <w:p xmlns:wp14="http://schemas.microsoft.com/office/word/2010/wordml" xmlns:w14="http://schemas.microsoft.com/office/word/2010/wordml" w:rsidR="00B6247A" w:rsidP="00E11453" w:rsidRDefault="00B6247A" w14:paraId="776171CB" wp14:textId="77777777">
                                <w:pPr>
                                  <w:pStyle w:val="1izenburua"/>
                                  <w:rPr>
                                    <w:rFonts w:ascii="Arial" w:hAnsi="Arial" w:cs="Arial"/>
                                    <w:sz w:val="44"/>
                                    <w:szCs w:val="44"/>
                                    <w:lang w:val="eu-ES"/>
                                  </w:rPr>
                                </w:pPr>
                                <w:r>
                                  <w:rPr>
                                    <w:rFonts w:ascii="Arial" w:hAnsi="Arial" w:cs="Arial"/>
                                    <w:sz w:val="44"/>
                                    <w:szCs w:val="44"/>
                                    <w:lang w:val="eu-ES"/>
                                  </w:rPr>
                                  <w:t>1go JARDUERA</w:t>
                                </w:r>
                              </w:p>
                              <w:p xmlns:wp14="http://schemas.microsoft.com/office/word/2010/wordml" xmlns:w14="http://schemas.microsoft.com/office/word/2010/wordml" w:rsidRPr="00E11453" w:rsidR="00E11453" w:rsidP="00E11453" w:rsidRDefault="00E11453" w14:paraId="11F8C77E" wp14:textId="77777777">
                                <w:pPr>
                                  <w:pStyle w:val="1izenburua"/>
                                  <w:rPr>
                                    <w:lang w:val="eu-ES"/>
                                  </w:rPr>
                                </w:pPr>
                                <w:r w:rsidRPr="00E11453">
                                  <w:rPr>
                                    <w:rFonts w:ascii="Arial" w:hAnsi="Arial" w:cs="Arial"/>
                                    <w:sz w:val="44"/>
                                    <w:szCs w:val="44"/>
                                    <w:lang w:val="eu-ES"/>
                                  </w:rPr>
                                  <w:t>COGNEX 5100 KAMERA ERABILIZ IRUDI EGOKI</w:t>
                                </w:r>
                                <w:r>
                                  <w:rPr>
                                    <w:rFonts w:ascii="Arial" w:hAnsi="Arial" w:cs="Arial"/>
                                    <w:sz w:val="44"/>
                                    <w:szCs w:val="44"/>
                                    <w:lang w:val="eu-ES"/>
                                  </w:rPr>
                                  <w:t xml:space="preserve"> B</w:t>
                                </w:r>
                                <w:r w:rsidRPr="00E11453">
                                  <w:rPr>
                                    <w:rFonts w:ascii="Arial" w:hAnsi="Arial" w:cs="Arial"/>
                                    <w:sz w:val="44"/>
                                    <w:szCs w:val="44"/>
                                    <w:lang w:val="eu-ES"/>
                                  </w:rPr>
                                  <w:t>A</w:t>
                                </w:r>
                                <w:r>
                                  <w:rPr>
                                    <w:rFonts w:ascii="Arial" w:hAnsi="Arial" w:cs="Arial"/>
                                    <w:sz w:val="44"/>
                                    <w:szCs w:val="44"/>
                                    <w:lang w:val="eu-ES"/>
                                  </w:rPr>
                                  <w:t>T</w:t>
                                </w:r>
                                <w:r w:rsidRPr="00E11453">
                                  <w:rPr>
                                    <w:rFonts w:ascii="Arial" w:hAnsi="Arial" w:cs="Arial"/>
                                    <w:sz w:val="44"/>
                                    <w:szCs w:val="44"/>
                                    <w:lang w:val="eu-ES"/>
                                  </w:rPr>
                                  <w:t xml:space="preserve"> LORTZEKO </w:t>
                                </w:r>
                                <w:r>
                                  <w:rPr>
                                    <w:rFonts w:ascii="Arial" w:hAnsi="Arial" w:cs="Arial"/>
                                    <w:sz w:val="44"/>
                                    <w:szCs w:val="44"/>
                                    <w:lang w:val="eu-ES"/>
                                  </w:rPr>
                                  <w:t>PAUSOAK</w:t>
                                </w:r>
                              </w:p>
                              <w:p xmlns:wp14="http://schemas.microsoft.com/office/word/2010/wordml" xmlns:w14="http://schemas.microsoft.com/office/word/2010/wordml" w:rsidRPr="00DE439B" w:rsidR="006B5319" w:rsidP="00DE439B" w:rsidRDefault="006B5319" w14:paraId="0A37501D" wp14:textId="77777777">
                                <w:pPr>
                                  <w:pStyle w:val="1izenburua"/>
                                  <w:spacing w:line="360" w:lineRule="auto"/>
                                  <w:ind w:left="360"/>
                                  <w:rPr>
                                    <w:rFonts w:ascii="Arial" w:hAnsi="Arial" w:cs="Arial"/>
                                    <w:sz w:val="44"/>
                                    <w:szCs w:val="44"/>
                                    <w:lang w:val="eu-ES"/>
                                  </w:rPr>
                                </w:pPr>
                              </w:p>
                              <w:p xmlns:wp14="http://schemas.microsoft.com/office/word/2010/wordml" xmlns:w14="http://schemas.microsoft.com/office/word/2010/wordml" w:rsidRPr="00DE439B" w:rsidR="006B5319" w:rsidRDefault="006B5319" w14:paraId="5DAB6C7B" wp14:textId="77777777">
                                <w:pPr>
                                  <w:jc w:val="right"/>
                                  <w:rPr>
                                    <w:smallCaps/>
                                    <w:color w:val="404040" w:themeColor="text1" w:themeTint="BF"/>
                                    <w:sz w:val="36"/>
                                    <w:szCs w:val="36"/>
                                    <w:lang w:val="eu-ES"/>
                                  </w:rPr>
                                </w:pPr>
                              </w:p>
                            </w:txbxContent>
                          </wps:txbx>
                          <wps:bodyPr rot="0" spcFirstLastPara="0" vertOverflow="overflow" horzOverflow="overflow" vert="horz" wrap="square" lIns="1600200" tIns="0" rIns="685800" bIns="0" numCol="1" spcCol="0" rtlCol="0" fromWordArt="0" anchor="b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a:graphicData>
                    </a:graphic>
                    <wp14:sizeRelH relativeFrom="page">
                      <wp14:pctWidth>94100</wp14:pctWidth>
                    </wp14:sizeRelH>
                    <wp14:sizeRelV relativeFrom="page">
                      <wp14:pctHeight>36300</wp14:pctHeight>
                    </wp14:sizeRelV>
                  </wp:anchor>
                </w:drawing>
              </mc:Choice>
              <mc:Fallback>
                <w:pict xmlns:w14="http://schemas.microsoft.com/office/word/2010/wordml" xmlns:w="http://schemas.openxmlformats.org/wordprocessingml/2006/main" w14:anchorId="0144094B">
                  <v:shapetype xmlns:o="urn:schemas-microsoft-com:office:office" xmlns:v="urn:schemas-microsoft-com:vml" id="_x0000_t202" coordsize="21600,21600" o:spt="202" path="m,l,21600r21600,l21600,xe">
                    <v:stroke joinstyle="miter"/>
                    <v:path gradientshapeok="t" o:connecttype="rect"/>
                  </v:shapetype>
                  <v:shape xmlns:o="urn:schemas-microsoft-com:office:office" xmlns:v="urn:schemas-microsoft-com:vml" id="154. testu-koadroa" style="position:absolute;margin-left:0;margin-top:194.65pt;width:8in;height:286.5pt;z-index:251659264;visibility:visible;mso-wrap-style:square;mso-width-percent:941;mso-height-percent:363;mso-wrap-distance-left:9pt;mso-wrap-distance-top:0;mso-wrap-distance-right:9pt;mso-wrap-distance-bottom:0;mso-position-horizontal:center;mso-position-horizontal-relative:page;mso-position-vertical:absolute;mso-position-vertical-relative:margin;mso-width-percent:941;mso-height-percent:363;mso-width-relative:page;mso-height-relative:page;v-text-anchor:bottom" o:spid="_x0000_s1027" filled="f" stroked="f" strokeweight=".5pt" type="#_x0000_t2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">
                    <v:textbox inset="126pt,0,54pt,0">
                      <w:txbxContent>
                        <w:p xmlns:wp14="http://schemas.microsoft.com/office/word/2010/wordml" w:rsidRPr="005E4B8F" w:rsidR="006B5319" w:rsidRDefault="00816662" w14:paraId="2FB60F38" wp14:textId="77777777">
                          <w:pPr>
                            <w:jc w:val="right"/>
                            <w:rPr>
                              <w:color w:val="4F81BD" w:themeColor="accent1"/>
                              <w:sz w:val="36"/>
                              <w:szCs w:val="36"/>
                              <w:lang w:val="es-ES"/>
                            </w:rPr>
                          </w:pPr>
                          <w:sdt>
                            <w:sdtPr>
                              <w:id w:val="1616811695"/>
                              <w:rPr>
                                <w:rFonts w:ascii="Arial" w:hAnsi="Arial" w:cs="Arial" w:eastAsiaTheme="majorEastAsia"/>
                                <w:b/>
                                <w:bCs/>
                                <w:color w:val="365F91" w:themeColor="accent1" w:themeShade="BF"/>
                                <w:sz w:val="36"/>
                                <w:szCs w:val="36"/>
                                <w:lang w:val="eu-ES"/>
                              </w:rPr>
                              <w:alias w:val="Titulua"/>
                              <w:tag w:val=""/>
                              <w:id w:val="630141079"/>
                              <w:showingPlcHdr/>
                              <w:dataBinding w:prefixMappings="xmlns:ns0='http://purl.org/dc/elements/1.1/' xmlns:ns1='http://schemas.openxmlformats.org/package/2006/metadata/core-properties' " w:xpath="/ns1:coreProperties[1]/ns0:title[1]" w:storeItemID="{6C3C8BC8-F283-45AE-878A-BAB7291924A1}"/>
                              <w:text w:multiLine="1"/>
                            </w:sdtPr>
                            <w:sdtEndPr/>
                            <w:sdtContent>
                              <w:r w:rsidR="006B5319">
                                <w:rPr>
                                  <w:rFonts w:ascii="Arial" w:hAnsi="Arial" w:cs="Arial" w:eastAsiaTheme="majorEastAsia"/>
                                  <w:b/>
                                  <w:bCs/>
                                  <w:color w:val="365F91" w:themeColor="accent1" w:themeShade="BF"/>
                                  <w:sz w:val="36"/>
                                  <w:szCs w:val="36"/>
                                  <w:lang w:val="eu-ES"/>
                                </w:rPr>
                                <w:t xml:space="preserve">     </w:t>
                              </w:r>
                            </w:sdtContent>
                          </w:sdt>
                        </w:p>
                        <w:p xmlns:wp14="http://schemas.microsoft.com/office/word/2010/wordml" w:rsidR="00E11453" w:rsidP="00E11453" w:rsidRDefault="00E11453" w14:paraId="02EB378F" wp14:textId="77777777">
                          <w:pPr>
                            <w:pStyle w:val="1izenburua"/>
                            <w:rPr>
                              <w:rFonts w:ascii="Arial" w:hAnsi="Arial" w:cs="Arial"/>
                              <w:sz w:val="44"/>
                              <w:szCs w:val="44"/>
                              <w:lang w:val="eu-ES"/>
                            </w:rPr>
                          </w:pPr>
                        </w:p>
                        <w:p xmlns:wp14="http://schemas.microsoft.com/office/word/2010/wordml" w:rsidR="00B6247A" w:rsidP="00E11453" w:rsidRDefault="00B6247A" w14:paraId="58688CF4" wp14:textId="77777777">
                          <w:pPr>
                            <w:pStyle w:val="1izenburua"/>
                            <w:rPr>
                              <w:rFonts w:ascii="Arial" w:hAnsi="Arial" w:cs="Arial"/>
                              <w:sz w:val="44"/>
                              <w:szCs w:val="44"/>
                              <w:lang w:val="eu-ES"/>
                            </w:rPr>
                          </w:pPr>
                          <w:r>
                            <w:rPr>
                              <w:rFonts w:ascii="Arial" w:hAnsi="Arial" w:cs="Arial"/>
                              <w:sz w:val="44"/>
                              <w:szCs w:val="44"/>
                              <w:lang w:val="eu-ES"/>
                            </w:rPr>
                            <w:t>1go JARDUERA</w:t>
                          </w:r>
                        </w:p>
                        <w:p xmlns:wp14="http://schemas.microsoft.com/office/word/2010/wordml" w:rsidRPr="00E11453" w:rsidR="00E11453" w:rsidP="00E11453" w:rsidRDefault="00E11453" w14:paraId="13C5F973" wp14:textId="77777777">
                          <w:pPr>
                            <w:pStyle w:val="1izenburua"/>
                            <w:rPr>
                              <w:lang w:val="eu-ES"/>
                            </w:rPr>
                          </w:pPr>
                          <w:r w:rsidRPr="00E11453">
                            <w:rPr>
                              <w:rFonts w:ascii="Arial" w:hAnsi="Arial" w:cs="Arial"/>
                              <w:sz w:val="44"/>
                              <w:szCs w:val="44"/>
                              <w:lang w:val="eu-ES"/>
                            </w:rPr>
                            <w:t>COGNEX 5100 KAMERA ERABILIZ IRUDI EGOKI</w:t>
                          </w:r>
                          <w:r>
                            <w:rPr>
                              <w:rFonts w:ascii="Arial" w:hAnsi="Arial" w:cs="Arial"/>
                              <w:sz w:val="44"/>
                              <w:szCs w:val="44"/>
                              <w:lang w:val="eu-ES"/>
                            </w:rPr>
                            <w:t xml:space="preserve"> B</w:t>
                          </w:r>
                          <w:r w:rsidRPr="00E11453">
                            <w:rPr>
                              <w:rFonts w:ascii="Arial" w:hAnsi="Arial" w:cs="Arial"/>
                              <w:sz w:val="44"/>
                              <w:szCs w:val="44"/>
                              <w:lang w:val="eu-ES"/>
                            </w:rPr>
                            <w:t>A</w:t>
                          </w:r>
                          <w:r>
                            <w:rPr>
                              <w:rFonts w:ascii="Arial" w:hAnsi="Arial" w:cs="Arial"/>
                              <w:sz w:val="44"/>
                              <w:szCs w:val="44"/>
                              <w:lang w:val="eu-ES"/>
                            </w:rPr>
                            <w:t>T</w:t>
                          </w:r>
                          <w:r w:rsidRPr="00E11453">
                            <w:rPr>
                              <w:rFonts w:ascii="Arial" w:hAnsi="Arial" w:cs="Arial"/>
                              <w:sz w:val="44"/>
                              <w:szCs w:val="44"/>
                              <w:lang w:val="eu-ES"/>
                            </w:rPr>
                            <w:t xml:space="preserve"> LORTZEKO </w:t>
                          </w:r>
                          <w:r>
                            <w:rPr>
                              <w:rFonts w:ascii="Arial" w:hAnsi="Arial" w:cs="Arial"/>
                              <w:sz w:val="44"/>
                              <w:szCs w:val="44"/>
                              <w:lang w:val="eu-ES"/>
                            </w:rPr>
                            <w:t>PAUSOAK</w:t>
                          </w:r>
                        </w:p>
                        <w:p xmlns:wp14="http://schemas.microsoft.com/office/word/2010/wordml" w:rsidRPr="00DE439B" w:rsidR="006B5319" w:rsidP="00DE439B" w:rsidRDefault="006B5319" w14:paraId="6A05A809" wp14:textId="77777777">
                          <w:pPr>
                            <w:pStyle w:val="1izenburua"/>
                            <w:spacing w:line="360" w:lineRule="auto"/>
                            <w:ind w:left="360"/>
                            <w:rPr>
                              <w:rFonts w:ascii="Arial" w:hAnsi="Arial" w:cs="Arial"/>
                              <w:sz w:val="44"/>
                              <w:szCs w:val="44"/>
                              <w:lang w:val="eu-ES"/>
                            </w:rPr>
                          </w:pPr>
                        </w:p>
                        <w:p xmlns:wp14="http://schemas.microsoft.com/office/word/2010/wordml" w:rsidRPr="00DE439B" w:rsidR="006B5319" w:rsidRDefault="006B5319" w14:paraId="5A39BBE3" wp14:textId="77777777">
                          <w:pPr>
                            <w:jc w:val="right"/>
                            <w:rPr>
                              <w:smallCaps/>
                              <w:color w:val="404040" w:themeColor="text1" w:themeTint="BF"/>
                              <w:sz w:val="36"/>
                              <w:szCs w:val="36"/>
                              <w:lang w:val="eu-ES"/>
                            </w:rPr>
                          </w:pPr>
                        </w:p>
                      </w:txbxContent>
                    </v:textbox>
                    <w10:wrap xmlns:w10="urn:schemas-microsoft-com:office:word" type="square" anchorx="page" anchory="margin"/>
                  </v:shape>
                </w:pict>
              </mc:Fallback>
            </mc:AlternateContent>
          </w:r>
          <w:r w:rsidRPr="005B7239" w:rsidR="005E4B8F">
            <w:rPr>
              <w:rFonts w:ascii="Arial" w:hAnsi="Arial" w:cs="Arial"/>
              <w:noProof/>
              <w:sz w:val="24"/>
              <w:szCs w:val="24"/>
              <w:lang w:val="eu-ES" w:eastAsia="eu-ES"/>
            </w:rPr>
            <w:drawing>
              <wp:anchor xmlns:wp14="http://schemas.microsoft.com/office/word/2010/wordprocessingDrawing" distT="114300" distB="114300" distL="114300" distR="114300" simplePos="0" relativeHeight="251664384" behindDoc="0" locked="0" layoutInCell="1" hidden="0" allowOverlap="1" wp14:anchorId="01FF331A" wp14:editId="365826D1">
                <wp:simplePos x="0" y="0"/>
                <wp:positionH relativeFrom="column">
                  <wp:posOffset>1303020</wp:posOffset>
                </wp:positionH>
                <wp:positionV relativeFrom="paragraph">
                  <wp:posOffset>1025525</wp:posOffset>
                </wp:positionV>
                <wp:extent cx="3246120" cy="1478280"/>
                <wp:effectExtent l="0" t="0" r="0" b="7620"/>
                <wp:wrapNone/>
                <wp:docPr id="1" name="image23.png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23.png"/>
                        <pic:cNvPicPr preferRelativeResize="0"/>
                      </pic:nvPicPr>
                      <pic:blipFill>
                        <a:blip r:embed="rId15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3246120" cy="1478280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w:r>
          <w:r w:rsidRPr="005B7239" w:rsidR="005E4B8F">
            <w:rPr>
              <w:rFonts w:ascii="Arial" w:hAnsi="Arial" w:eastAsia="Times New Roman" w:cs="Arial"/>
              <w:b w:val="1"/>
              <w:bCs w:val="1"/>
              <w:sz w:val="24"/>
              <w:szCs w:val="24"/>
              <w:lang w:val="eu-ES" w:eastAsia="eu-ES"/>
            </w:rPr>
            <w:br w:type="page"/>
          </w:r>
        </w:p>
      </w:sdtContent>
    </w:sdt>
    <w:bookmarkStart w:name="_GoBack" w:displacedByCustomXml="next" w:id="0"/>
    <w:bookmarkEnd w:displacedByCustomXml="next" w:id="0"/>
    <w:p xmlns:wp14="http://schemas.microsoft.com/office/word/2010/wordml" w:rsidRPr="005B7239" w:rsidR="00E11453" w:rsidP="00E11453" w:rsidRDefault="00E11453" w14:paraId="195ABE09" wp14:textId="77777777">
      <w:pPr>
        <w:spacing w:before="100" w:beforeAutospacing="1" w:after="100" w:afterAutospacing="1" w:line="360" w:lineRule="auto"/>
        <w:rPr>
          <w:rFonts w:ascii="Arial" w:hAnsi="Arial" w:eastAsia="Times New Roman" w:cs="Arial"/>
          <w:sz w:val="24"/>
          <w:szCs w:val="24"/>
          <w:lang w:val="eu-ES" w:eastAsia="eu-ES"/>
        </w:rPr>
      </w:pPr>
      <w:r w:rsidRPr="005B7239">
        <w:rPr>
          <w:rFonts w:ascii="Arial" w:hAnsi="Arial" w:eastAsia="Times New Roman" w:cs="Arial"/>
          <w:sz w:val="24"/>
          <w:szCs w:val="24"/>
          <w:lang w:val="eu-ES" w:eastAsia="eu-ES"/>
        </w:rPr>
        <w:t xml:space="preserve">Jarduera honen helburua </w:t>
      </w:r>
      <w:proofErr w:type="spellStart"/>
      <w:r w:rsidRPr="005B7239">
        <w:rPr>
          <w:rFonts w:ascii="Arial" w:hAnsi="Arial" w:eastAsia="Times New Roman" w:cs="Arial"/>
          <w:sz w:val="24"/>
          <w:szCs w:val="24"/>
          <w:lang w:val="eu-ES" w:eastAsia="eu-ES"/>
        </w:rPr>
        <w:t>Cognex</w:t>
      </w:r>
      <w:proofErr w:type="spellEnd"/>
      <w:r w:rsidRPr="005B7239">
        <w:rPr>
          <w:rFonts w:ascii="Arial" w:hAnsi="Arial" w:eastAsia="Times New Roman" w:cs="Arial"/>
          <w:sz w:val="24"/>
          <w:szCs w:val="24"/>
          <w:lang w:val="eu-ES" w:eastAsia="eu-ES"/>
        </w:rPr>
        <w:t xml:space="preserve"> 5100 kamera industrial bat behar bezala konfiguratu eta erabili, ikusmen artifizialeko aplikazioetan prozesatzeko moduko kalitate handiko irudiak lortzea da.</w:t>
      </w:r>
    </w:p>
    <w:p xmlns:wp14="http://schemas.microsoft.com/office/word/2010/wordml" w:rsidRPr="005B7239" w:rsidR="00E11453" w:rsidP="00E11453" w:rsidRDefault="00E11453" w14:paraId="553F0B3C" wp14:textId="77777777">
      <w:pPr>
        <w:pStyle w:val="1izenburua"/>
        <w:numPr>
          <w:ilvl w:val="0"/>
          <w:numId w:val="7"/>
        </w:numPr>
        <w:spacing w:line="360" w:lineRule="auto"/>
        <w:rPr>
          <w:rFonts w:ascii="Arial" w:hAnsi="Arial" w:cs="Arial"/>
          <w:bCs w:val="0"/>
          <w:szCs w:val="24"/>
          <w:lang w:val="eu-ES"/>
        </w:rPr>
      </w:pPr>
      <w:r w:rsidRPr="005B7239">
        <w:rPr>
          <w:rFonts w:ascii="Arial" w:hAnsi="Arial" w:cs="Arial"/>
          <w:bCs w:val="0"/>
          <w:szCs w:val="24"/>
          <w:lang w:val="eu-ES"/>
        </w:rPr>
        <w:t>Sarrera</w:t>
      </w:r>
    </w:p>
    <w:p xmlns:wp14="http://schemas.microsoft.com/office/word/2010/wordml" w:rsidRPr="005B7239" w:rsidR="00E11453" w:rsidP="00E11453" w:rsidRDefault="00E11453" w14:paraId="41C8F396" wp14:textId="77777777">
      <w:pPr>
        <w:rPr>
          <w:lang w:val="eu-ES"/>
        </w:rPr>
      </w:pPr>
    </w:p>
    <w:p xmlns:wp14="http://schemas.microsoft.com/office/word/2010/wordml" w:rsidRPr="005B7239" w:rsidR="00E11453" w:rsidP="00E11453" w:rsidRDefault="00E11453" w14:paraId="2C3DAEE8" wp14:textId="77777777">
      <w:pPr>
        <w:spacing w:before="100" w:beforeAutospacing="1" w:after="100" w:afterAutospacing="1" w:line="360" w:lineRule="auto"/>
        <w:rPr>
          <w:rFonts w:ascii="Arial" w:hAnsi="Arial" w:eastAsia="Times New Roman" w:cs="Arial"/>
          <w:sz w:val="24"/>
          <w:szCs w:val="24"/>
          <w:lang w:val="eu-ES" w:eastAsia="eu-ES"/>
        </w:rPr>
      </w:pPr>
      <w:r w:rsidRPr="005B7239">
        <w:rPr>
          <w:rFonts w:ascii="Arial" w:hAnsi="Arial" w:eastAsia="Times New Roman" w:cs="Arial"/>
          <w:sz w:val="24"/>
          <w:szCs w:val="24"/>
          <w:lang w:val="eu-ES" w:eastAsia="eu-ES"/>
        </w:rPr>
        <w:t xml:space="preserve">Ikusmen artifizialeko sistemetan, kalitate handiko irudiak lortzea ezinbestekoa da ondorengo prozesamendurako. </w:t>
      </w:r>
      <w:proofErr w:type="spellStart"/>
      <w:r w:rsidRPr="005B7239">
        <w:rPr>
          <w:rFonts w:ascii="Arial" w:hAnsi="Arial" w:eastAsia="Times New Roman" w:cs="Arial"/>
          <w:sz w:val="24"/>
          <w:szCs w:val="24"/>
          <w:lang w:val="eu-ES" w:eastAsia="eu-ES"/>
        </w:rPr>
        <w:t>Cognex</w:t>
      </w:r>
      <w:proofErr w:type="spellEnd"/>
      <w:r w:rsidRPr="005B7239">
        <w:rPr>
          <w:rFonts w:ascii="Arial" w:hAnsi="Arial" w:eastAsia="Times New Roman" w:cs="Arial"/>
          <w:sz w:val="24"/>
          <w:szCs w:val="24"/>
          <w:lang w:val="eu-ES" w:eastAsia="eu-ES"/>
        </w:rPr>
        <w:t xml:space="preserve"> 5100 kamera industriala erreferentziazko ekipoa da arlo honetan, baina bere erabilpen egokia hainbat faktore teknikoren konfigurazio zehatzari menpe dago.</w:t>
      </w:r>
    </w:p>
    <w:p xmlns:wp14="http://schemas.microsoft.com/office/word/2010/wordml" w:rsidRPr="005B7239" w:rsidR="000C6794" w:rsidP="000C6794" w:rsidRDefault="000C6794" w14:paraId="2A4028D8" wp14:textId="77777777">
      <w:pPr>
        <w:pStyle w:val="1izenburua"/>
        <w:numPr>
          <w:ilvl w:val="0"/>
          <w:numId w:val="7"/>
        </w:numPr>
        <w:spacing w:line="360" w:lineRule="auto"/>
        <w:rPr>
          <w:rFonts w:ascii="Arial" w:hAnsi="Arial" w:cs="Arial"/>
          <w:bCs w:val="0"/>
          <w:szCs w:val="24"/>
          <w:lang w:val="eu-ES"/>
        </w:rPr>
      </w:pPr>
      <w:r w:rsidRPr="005B7239">
        <w:rPr>
          <w:rFonts w:ascii="Arial" w:hAnsi="Arial" w:cs="Arial"/>
          <w:bCs w:val="0"/>
          <w:szCs w:val="24"/>
          <w:lang w:val="eu-ES"/>
        </w:rPr>
        <w:t>Helburua</w:t>
      </w:r>
    </w:p>
    <w:p xmlns:wp14="http://schemas.microsoft.com/office/word/2010/wordml" w:rsidRPr="005B7239" w:rsidR="00E11453" w:rsidP="00E11453" w:rsidRDefault="00E11453" w14:paraId="72A3D3EC" wp14:textId="77777777">
      <w:pPr>
        <w:rPr>
          <w:lang w:val="eu-ES"/>
        </w:rPr>
      </w:pPr>
    </w:p>
    <w:p xmlns:wp14="http://schemas.microsoft.com/office/word/2010/wordml" w:rsidRPr="005B7239" w:rsidR="000C6794" w:rsidP="000C6794" w:rsidRDefault="000C6794" w14:paraId="6DD35A3D" wp14:textId="77777777">
      <w:pPr>
        <w:spacing w:before="100" w:beforeAutospacing="1" w:after="100" w:afterAutospacing="1" w:line="360" w:lineRule="auto"/>
        <w:rPr>
          <w:rFonts w:ascii="Arial" w:hAnsi="Arial" w:eastAsia="Times New Roman" w:cs="Arial"/>
          <w:sz w:val="24"/>
          <w:szCs w:val="24"/>
          <w:lang w:val="eu-ES" w:eastAsia="eu-ES"/>
        </w:rPr>
      </w:pPr>
      <w:r w:rsidRPr="005B7239">
        <w:rPr>
          <w:rFonts w:ascii="Arial" w:hAnsi="Arial" w:eastAsia="Times New Roman" w:cs="Arial"/>
          <w:sz w:val="24"/>
          <w:szCs w:val="24"/>
          <w:lang w:val="eu-ES" w:eastAsia="eu-ES"/>
        </w:rPr>
        <w:t>Jarduera honen bidez honako gaitasun hauek garatzea espero da:</w:t>
      </w:r>
    </w:p>
    <w:p xmlns:wp14="http://schemas.microsoft.com/office/word/2010/wordml" w:rsidRPr="005B7239" w:rsidR="000C6794" w:rsidP="000C6794" w:rsidRDefault="000C6794" w14:paraId="77D3A940" wp14:textId="77777777">
      <w:pPr>
        <w:pStyle w:val="Zerrenda-paragrafoa"/>
        <w:numPr>
          <w:ilvl w:val="0"/>
          <w:numId w:val="13"/>
        </w:numPr>
        <w:spacing w:before="100" w:beforeAutospacing="1" w:after="100" w:afterAutospacing="1" w:line="360" w:lineRule="auto"/>
        <w:rPr>
          <w:rFonts w:ascii="Arial" w:hAnsi="Arial" w:eastAsia="Times New Roman" w:cs="Arial"/>
          <w:sz w:val="24"/>
          <w:szCs w:val="24"/>
          <w:lang w:val="eu-ES" w:eastAsia="eu-ES"/>
        </w:rPr>
      </w:pPr>
      <w:r w:rsidRPr="005B7239">
        <w:rPr>
          <w:rFonts w:ascii="Arial" w:hAnsi="Arial" w:eastAsia="Times New Roman" w:cs="Arial"/>
          <w:sz w:val="24"/>
          <w:szCs w:val="24"/>
          <w:lang w:val="eu-ES" w:eastAsia="eu-ES"/>
        </w:rPr>
        <w:t>Kamera industrial baten konexio fisikoa eta konfigurazio teknikoa ezagutzea</w:t>
      </w:r>
    </w:p>
    <w:p xmlns:wp14="http://schemas.microsoft.com/office/word/2010/wordml" w:rsidRPr="005B7239" w:rsidR="000C6794" w:rsidP="000C6794" w:rsidRDefault="000C6794" w14:paraId="53CB3ECD" wp14:textId="77777777">
      <w:pPr>
        <w:pStyle w:val="Zerrenda-paragrafoa"/>
        <w:numPr>
          <w:ilvl w:val="0"/>
          <w:numId w:val="13"/>
        </w:numPr>
        <w:spacing w:before="100" w:beforeAutospacing="1" w:after="100" w:afterAutospacing="1" w:line="360" w:lineRule="auto"/>
        <w:rPr>
          <w:rFonts w:ascii="Arial" w:hAnsi="Arial" w:eastAsia="Times New Roman" w:cs="Arial"/>
          <w:sz w:val="24"/>
          <w:szCs w:val="24"/>
          <w:lang w:val="eu-ES" w:eastAsia="eu-ES"/>
        </w:rPr>
      </w:pPr>
      <w:r w:rsidRPr="005B7239">
        <w:rPr>
          <w:rFonts w:ascii="Arial" w:hAnsi="Arial" w:eastAsia="Times New Roman" w:cs="Arial"/>
          <w:sz w:val="24"/>
          <w:szCs w:val="24"/>
          <w:lang w:val="eu-ES" w:eastAsia="eu-ES"/>
        </w:rPr>
        <w:t>In-</w:t>
      </w:r>
      <w:proofErr w:type="spellStart"/>
      <w:r w:rsidRPr="005B7239">
        <w:rPr>
          <w:rFonts w:ascii="Arial" w:hAnsi="Arial" w:eastAsia="Times New Roman" w:cs="Arial"/>
          <w:sz w:val="24"/>
          <w:szCs w:val="24"/>
          <w:lang w:val="eu-ES" w:eastAsia="eu-ES"/>
        </w:rPr>
        <w:t>Sight</w:t>
      </w:r>
      <w:proofErr w:type="spellEnd"/>
      <w:r w:rsidRPr="005B7239">
        <w:rPr>
          <w:rFonts w:ascii="Arial" w:hAnsi="Arial" w:eastAsia="Times New Roman" w:cs="Arial"/>
          <w:sz w:val="24"/>
          <w:szCs w:val="24"/>
          <w:lang w:val="eu-ES" w:eastAsia="eu-ES"/>
        </w:rPr>
        <w:t xml:space="preserve"> software profesionalaren oinarrizko erabilpena menderatzea</w:t>
      </w:r>
    </w:p>
    <w:p xmlns:wp14="http://schemas.microsoft.com/office/word/2010/wordml" w:rsidRPr="005B7239" w:rsidR="000C6794" w:rsidP="000C6794" w:rsidRDefault="000C6794" w14:paraId="4FCE91DE" wp14:textId="77777777">
      <w:pPr>
        <w:pStyle w:val="Zerrenda-paragrafoa"/>
        <w:numPr>
          <w:ilvl w:val="0"/>
          <w:numId w:val="13"/>
        </w:numPr>
        <w:spacing w:before="100" w:beforeAutospacing="1" w:after="100" w:afterAutospacing="1" w:line="360" w:lineRule="auto"/>
        <w:rPr>
          <w:rFonts w:ascii="Arial" w:hAnsi="Arial" w:eastAsia="Times New Roman" w:cs="Arial"/>
          <w:sz w:val="24"/>
          <w:szCs w:val="24"/>
          <w:lang w:val="eu-ES" w:eastAsia="eu-ES"/>
        </w:rPr>
      </w:pPr>
      <w:r w:rsidRPr="005B7239">
        <w:rPr>
          <w:rFonts w:ascii="Arial" w:hAnsi="Arial" w:eastAsia="Times New Roman" w:cs="Arial"/>
          <w:sz w:val="24"/>
          <w:szCs w:val="24"/>
          <w:lang w:val="eu-ES" w:eastAsia="eu-ES"/>
        </w:rPr>
        <w:t>Irudiaren kalitatea optimizatzeko parametro kritikoak identifikatzea</w:t>
      </w:r>
    </w:p>
    <w:p xmlns:wp14="http://schemas.microsoft.com/office/word/2010/wordml" w:rsidRPr="005B7239" w:rsidR="000C6794" w:rsidP="000C6794" w:rsidRDefault="000C6794" w14:paraId="4D58DEF0" wp14:textId="77777777">
      <w:pPr>
        <w:pStyle w:val="Zerrenda-paragrafoa"/>
        <w:numPr>
          <w:ilvl w:val="0"/>
          <w:numId w:val="13"/>
        </w:numPr>
        <w:spacing w:before="100" w:beforeAutospacing="1" w:after="100" w:afterAutospacing="1" w:line="360" w:lineRule="auto"/>
        <w:rPr>
          <w:rFonts w:ascii="Arial" w:hAnsi="Arial" w:eastAsia="Times New Roman" w:cs="Arial"/>
          <w:sz w:val="24"/>
          <w:szCs w:val="24"/>
          <w:lang w:val="eu-ES" w:eastAsia="eu-ES"/>
        </w:rPr>
      </w:pPr>
      <w:r w:rsidRPr="005B7239">
        <w:rPr>
          <w:rFonts w:ascii="Arial" w:hAnsi="Arial" w:eastAsia="Times New Roman" w:cs="Arial"/>
          <w:sz w:val="24"/>
          <w:szCs w:val="24"/>
          <w:lang w:val="eu-ES" w:eastAsia="eu-ES"/>
        </w:rPr>
        <w:t>Argitasun, fokuratze eta esposizio baldintzen arteko oreka lortzea</w:t>
      </w:r>
    </w:p>
    <w:p xmlns:wp14="http://schemas.microsoft.com/office/word/2010/wordml" w:rsidRPr="005B7239" w:rsidR="000C6794" w:rsidP="000C6794" w:rsidRDefault="000C6794" w14:paraId="7D26521B" wp14:textId="77777777">
      <w:pPr>
        <w:pStyle w:val="1izenburua"/>
        <w:numPr>
          <w:ilvl w:val="0"/>
          <w:numId w:val="7"/>
        </w:numPr>
        <w:spacing w:line="360" w:lineRule="auto"/>
        <w:rPr>
          <w:rFonts w:ascii="Arial" w:hAnsi="Arial" w:cs="Arial"/>
          <w:bCs w:val="0"/>
          <w:szCs w:val="24"/>
          <w:lang w:val="eu-ES"/>
        </w:rPr>
      </w:pPr>
      <w:r w:rsidRPr="005B7239">
        <w:rPr>
          <w:rFonts w:ascii="Arial" w:hAnsi="Arial" w:cs="Arial"/>
          <w:bCs w:val="0"/>
          <w:szCs w:val="24"/>
          <w:lang w:val="eu-ES"/>
        </w:rPr>
        <w:t>METODOLOGIA</w:t>
      </w:r>
    </w:p>
    <w:p xmlns:wp14="http://schemas.microsoft.com/office/word/2010/wordml" w:rsidRPr="005B7239" w:rsidR="000C6794" w:rsidP="000C6794" w:rsidRDefault="000C6794" w14:paraId="306B9B50" wp14:textId="77777777">
      <w:pPr>
        <w:pStyle w:val="1izenburua"/>
        <w:numPr>
          <w:ilvl w:val="1"/>
          <w:numId w:val="7"/>
        </w:numPr>
        <w:spacing w:line="360" w:lineRule="auto"/>
        <w:rPr>
          <w:lang w:val="eu-ES"/>
        </w:rPr>
      </w:pPr>
      <w:r w:rsidRPr="005B7239">
        <w:rPr>
          <w:rFonts w:ascii="Arial" w:hAnsi="Arial" w:cs="Arial"/>
          <w:bCs w:val="0"/>
          <w:szCs w:val="24"/>
          <w:lang w:val="eu-ES"/>
        </w:rPr>
        <w:t>Ekipoen Konexio Fisikoa</w:t>
      </w:r>
    </w:p>
    <w:p xmlns:wp14="http://schemas.microsoft.com/office/word/2010/wordml" w:rsidRPr="005B7239" w:rsidR="00FD5CDF" w:rsidP="00FD5CDF" w:rsidRDefault="00FD3082" w14:paraId="4BB64D2B" wp14:textId="77777777">
      <w:pPr>
        <w:pStyle w:val="Zerrenda-paragrafoa"/>
        <w:numPr>
          <w:ilvl w:val="0"/>
          <w:numId w:val="14"/>
        </w:numPr>
        <w:spacing w:before="100" w:beforeAutospacing="1" w:after="100" w:afterAutospacing="1" w:line="360" w:lineRule="auto"/>
        <w:rPr>
          <w:rFonts w:ascii="Arial" w:hAnsi="Arial" w:eastAsia="Times New Roman" w:cs="Arial"/>
          <w:sz w:val="24"/>
          <w:szCs w:val="24"/>
          <w:lang w:val="eu-ES" w:eastAsia="eu-ES"/>
        </w:rPr>
      </w:pPr>
      <w:r w:rsidRPr="005B7239">
        <w:rPr>
          <w:rFonts w:ascii="Arial" w:hAnsi="Arial" w:eastAsia="Times New Roman" w:cs="Arial"/>
          <w:b/>
          <w:sz w:val="24"/>
          <w:szCs w:val="24"/>
          <w:lang w:val="eu-ES" w:eastAsia="eu-ES"/>
        </w:rPr>
        <w:t>S</w:t>
      </w:r>
      <w:r w:rsidRPr="005B7239" w:rsidR="00FD5CDF">
        <w:rPr>
          <w:rFonts w:ascii="Arial" w:hAnsi="Arial" w:eastAsia="Times New Roman" w:cs="Arial"/>
          <w:b/>
          <w:sz w:val="24"/>
          <w:szCs w:val="24"/>
          <w:lang w:val="eu-ES" w:eastAsia="eu-ES"/>
        </w:rPr>
        <w:t>istemaren osagai guz</w:t>
      </w:r>
      <w:r w:rsidRPr="005B7239">
        <w:rPr>
          <w:rFonts w:ascii="Arial" w:hAnsi="Arial" w:eastAsia="Times New Roman" w:cs="Arial"/>
          <w:b/>
          <w:sz w:val="24"/>
          <w:szCs w:val="24"/>
          <w:lang w:val="eu-ES" w:eastAsia="eu-ES"/>
        </w:rPr>
        <w:t>tien konexio egokia bermatuko da</w:t>
      </w:r>
      <w:r w:rsidRPr="005B7239" w:rsidR="00FD5CDF">
        <w:rPr>
          <w:rFonts w:ascii="Arial" w:hAnsi="Arial" w:eastAsia="Times New Roman" w:cs="Arial"/>
          <w:b/>
          <w:sz w:val="24"/>
          <w:szCs w:val="24"/>
          <w:lang w:val="eu-ES" w:eastAsia="eu-ES"/>
        </w:rPr>
        <w:t xml:space="preserve">. </w:t>
      </w:r>
      <w:r w:rsidRPr="005B7239" w:rsidR="00FD5CDF">
        <w:rPr>
          <w:rFonts w:ascii="Arial" w:hAnsi="Arial" w:eastAsia="Times New Roman" w:cs="Arial"/>
          <w:sz w:val="24"/>
          <w:szCs w:val="24"/>
          <w:lang w:val="eu-ES" w:eastAsia="eu-ES"/>
        </w:rPr>
        <w:t xml:space="preserve">CIO-1400 elikadura-modulua erabiliko da kameraren 24V-tako elikadurarako, SENSOR atakan zehar kable beltzaren bidez konektatuz. </w:t>
      </w:r>
      <w:proofErr w:type="spellStart"/>
      <w:r w:rsidRPr="005B7239" w:rsidR="00FD5CDF">
        <w:rPr>
          <w:rFonts w:ascii="Arial" w:hAnsi="Arial" w:eastAsia="Times New Roman" w:cs="Arial"/>
          <w:sz w:val="24"/>
          <w:szCs w:val="24"/>
          <w:lang w:val="eu-ES" w:eastAsia="eu-ES"/>
        </w:rPr>
        <w:t>Trigger</w:t>
      </w:r>
      <w:proofErr w:type="spellEnd"/>
      <w:r w:rsidRPr="005B7239" w:rsidR="00FD5CDF">
        <w:rPr>
          <w:rFonts w:ascii="Arial" w:hAnsi="Arial" w:eastAsia="Times New Roman" w:cs="Arial"/>
          <w:sz w:val="24"/>
          <w:szCs w:val="24"/>
          <w:lang w:val="eu-ES" w:eastAsia="eu-ES"/>
        </w:rPr>
        <w:t xml:space="preserve">-sistemaren konfigurazioa burutuko da </w:t>
      </w:r>
      <w:proofErr w:type="spellStart"/>
      <w:r w:rsidRPr="005B7239" w:rsidR="00FD5CDF">
        <w:rPr>
          <w:rFonts w:ascii="Arial" w:hAnsi="Arial" w:eastAsia="Times New Roman" w:cs="Arial"/>
          <w:sz w:val="24"/>
          <w:szCs w:val="24"/>
          <w:lang w:val="eu-ES" w:eastAsia="eu-ES"/>
        </w:rPr>
        <w:t>disparo</w:t>
      </w:r>
      <w:proofErr w:type="spellEnd"/>
      <w:r w:rsidRPr="005B7239" w:rsidR="00FD5CDF">
        <w:rPr>
          <w:rFonts w:ascii="Arial" w:hAnsi="Arial" w:eastAsia="Times New Roman" w:cs="Arial"/>
          <w:sz w:val="24"/>
          <w:szCs w:val="24"/>
          <w:lang w:val="eu-ES" w:eastAsia="eu-ES"/>
        </w:rPr>
        <w:t xml:space="preserve">-kontrolerako, non pultsadore bat sartuko </w:t>
      </w:r>
      <w:r w:rsidRPr="005B7239" w:rsidR="00FD5CDF">
        <w:rPr>
          <w:rFonts w:ascii="Arial" w:hAnsi="Arial" w:eastAsia="Times New Roman" w:cs="Arial"/>
          <w:sz w:val="24"/>
          <w:szCs w:val="24"/>
          <w:lang w:val="eu-ES" w:eastAsia="eu-ES"/>
        </w:rPr>
        <w:t xml:space="preserve">den TRIGGER sarreran, masa </w:t>
      </w:r>
      <w:proofErr w:type="spellStart"/>
      <w:r w:rsidRPr="005B7239" w:rsidR="00FD5CDF">
        <w:rPr>
          <w:rFonts w:ascii="Arial" w:hAnsi="Arial" w:eastAsia="Times New Roman" w:cs="Arial"/>
          <w:sz w:val="24"/>
          <w:szCs w:val="24"/>
          <w:lang w:val="eu-ES" w:eastAsia="eu-ES"/>
        </w:rPr>
        <w:t>Trigger</w:t>
      </w:r>
      <w:proofErr w:type="spellEnd"/>
      <w:r w:rsidRPr="005B7239" w:rsidR="00FD5CDF">
        <w:rPr>
          <w:rFonts w:ascii="Arial" w:hAnsi="Arial" w:eastAsia="Times New Roman" w:cs="Arial"/>
          <w:sz w:val="24"/>
          <w:szCs w:val="24"/>
          <w:lang w:val="eu-ES" w:eastAsia="eu-ES"/>
        </w:rPr>
        <w:t xml:space="preserve"> (-) ari</w:t>
      </w:r>
      <w:r w:rsidRPr="005B7239" w:rsidR="000F32D8">
        <w:rPr>
          <w:rFonts w:ascii="Arial" w:hAnsi="Arial" w:eastAsia="Times New Roman" w:cs="Arial"/>
          <w:sz w:val="24"/>
          <w:szCs w:val="24"/>
          <w:lang w:val="eu-ES" w:eastAsia="eu-ES"/>
        </w:rPr>
        <w:t xml:space="preserve"> eta 24V-ak </w:t>
      </w:r>
      <w:proofErr w:type="spellStart"/>
      <w:r w:rsidRPr="005B7239" w:rsidR="000F32D8">
        <w:rPr>
          <w:rFonts w:ascii="Arial" w:hAnsi="Arial" w:eastAsia="Times New Roman" w:cs="Arial"/>
          <w:sz w:val="24"/>
          <w:szCs w:val="24"/>
          <w:lang w:val="eu-ES" w:eastAsia="eu-ES"/>
        </w:rPr>
        <w:t>Trigger</w:t>
      </w:r>
      <w:proofErr w:type="spellEnd"/>
      <w:r w:rsidRPr="005B7239" w:rsidR="000F32D8">
        <w:rPr>
          <w:rFonts w:ascii="Arial" w:hAnsi="Arial" w:eastAsia="Times New Roman" w:cs="Arial"/>
          <w:sz w:val="24"/>
          <w:szCs w:val="24"/>
          <w:lang w:val="eu-ES" w:eastAsia="eu-ES"/>
        </w:rPr>
        <w:t xml:space="preserve"> (+) ari </w:t>
      </w:r>
      <w:r w:rsidRPr="005B7239" w:rsidR="00655D43">
        <w:rPr>
          <w:rFonts w:ascii="Arial" w:hAnsi="Arial" w:eastAsia="Times New Roman" w:cs="Arial"/>
          <w:noProof/>
          <w:sz w:val="24"/>
          <w:szCs w:val="24"/>
          <w:lang w:val="eu-ES" w:eastAsia="eu-ES"/>
        </w:rPr>
        <w:drawing>
          <wp:anchor xmlns:wp14="http://schemas.microsoft.com/office/word/2010/wordprocessingDrawing" distT="0" distB="0" distL="0" distR="0" simplePos="0" relativeHeight="251666432" behindDoc="0" locked="0" layoutInCell="1" allowOverlap="1" wp14:anchorId="040291D2" wp14:editId="7777777">
            <wp:simplePos x="0" y="0"/>
            <wp:positionH relativeFrom="margin">
              <wp:align>center</wp:align>
            </wp:positionH>
            <wp:positionV relativeFrom="paragraph">
              <wp:posOffset>634365</wp:posOffset>
            </wp:positionV>
            <wp:extent cx="5299075" cy="2692400"/>
            <wp:effectExtent l="0" t="0" r="0" b="0"/>
            <wp:wrapTopAndBottom/>
            <wp:docPr id="3" name="Irudia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99075" cy="269240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5B7239" w:rsidR="000F32D8">
        <w:rPr>
          <w:rFonts w:ascii="Arial" w:hAnsi="Arial" w:eastAsia="Times New Roman" w:cs="Arial"/>
          <w:sz w:val="24"/>
          <w:szCs w:val="24"/>
          <w:lang w:val="eu-ES" w:eastAsia="eu-ES"/>
        </w:rPr>
        <w:t>Konektatu</w:t>
      </w:r>
      <w:r w:rsidRPr="005B7239" w:rsidR="00FD5CDF">
        <w:rPr>
          <w:rFonts w:ascii="Arial" w:hAnsi="Arial" w:eastAsia="Times New Roman" w:cs="Arial"/>
          <w:sz w:val="24"/>
          <w:szCs w:val="24"/>
          <w:lang w:val="eu-ES" w:eastAsia="eu-ES"/>
        </w:rPr>
        <w:t>z.</w:t>
      </w:r>
    </w:p>
    <w:p xmlns:wp14="http://schemas.microsoft.com/office/word/2010/wordml" w:rsidRPr="005B7239" w:rsidR="00FD3082" w:rsidP="00FD3082" w:rsidRDefault="00FD3082" w14:paraId="0D0B940D" wp14:textId="77777777">
      <w:pPr>
        <w:pStyle w:val="Zerrenda-paragrafoa"/>
        <w:spacing w:before="100" w:beforeAutospacing="1" w:after="100" w:afterAutospacing="1" w:line="360" w:lineRule="auto"/>
        <w:rPr>
          <w:rFonts w:ascii="Arial" w:hAnsi="Arial" w:eastAsia="Times New Roman" w:cs="Arial"/>
          <w:sz w:val="24"/>
          <w:szCs w:val="24"/>
          <w:lang w:val="eu-ES" w:eastAsia="eu-ES"/>
        </w:rPr>
      </w:pPr>
    </w:p>
    <w:p xmlns:wp14="http://schemas.microsoft.com/office/word/2010/wordml" w:rsidRPr="005B7239" w:rsidR="00FD5CDF" w:rsidP="00FD5CDF" w:rsidRDefault="00FD5CDF" w14:paraId="42E433EC" wp14:textId="77777777">
      <w:pPr>
        <w:pStyle w:val="Zerrenda-paragrafoa"/>
        <w:numPr>
          <w:ilvl w:val="0"/>
          <w:numId w:val="14"/>
        </w:numPr>
        <w:spacing w:before="100" w:beforeAutospacing="1" w:after="100" w:afterAutospacing="1" w:line="360" w:lineRule="auto"/>
        <w:rPr>
          <w:rFonts w:ascii="Arial" w:hAnsi="Arial" w:eastAsia="Times New Roman" w:cs="Arial"/>
          <w:sz w:val="24"/>
          <w:szCs w:val="24"/>
          <w:lang w:val="eu-ES" w:eastAsia="eu-ES"/>
        </w:rPr>
      </w:pPr>
      <w:r w:rsidRPr="005B7239">
        <w:rPr>
          <w:rFonts w:ascii="Arial" w:hAnsi="Arial" w:eastAsia="Times New Roman" w:cs="Arial"/>
          <w:b/>
          <w:sz w:val="24"/>
          <w:szCs w:val="24"/>
          <w:lang w:val="eu-ES" w:eastAsia="eu-ES"/>
        </w:rPr>
        <w:t xml:space="preserve">Sareko komunikaziorako, kamera eta ordenagailua Ethernet kablearen bidez konektatuko dira. </w:t>
      </w:r>
    </w:p>
    <w:p xmlns:wp14="http://schemas.microsoft.com/office/word/2010/wordml" w:rsidRPr="005B7239" w:rsidR="00E11453" w:rsidP="2BFB4889" w:rsidRDefault="00EA76C5" w14:paraId="62302260" wp14:textId="77777777">
      <w:pPr>
        <w:pStyle w:val="Zerrenda-paragrafoa"/>
        <w:spacing w:before="100" w:beforeAutospacing="on" w:after="100" w:afterAutospacing="on" w:line="360" w:lineRule="auto"/>
        <w:rPr>
          <w:rFonts w:ascii="Arial" w:hAnsi="Arial" w:eastAsia="Times New Roman" w:cs="Arial"/>
          <w:sz w:val="24"/>
          <w:szCs w:val="24"/>
          <w:lang w:val="eu-ES" w:eastAsia="eu-ES"/>
        </w:rPr>
      </w:pPr>
      <w:r w:rsidRPr="2BFB4889" w:rsidR="00EA76C5">
        <w:rPr>
          <w:rFonts w:ascii="Arial" w:hAnsi="Arial" w:eastAsia="Times New Roman" w:cs="Arial"/>
          <w:sz w:val="24"/>
          <w:szCs w:val="24"/>
          <w:lang w:val="eu-ES" w:eastAsia="eu-ES"/>
        </w:rPr>
        <w:t>Kamerarekin komunikatu ahal izateko ordenagailuaren IP helbidea aldatu beharko dugu. Ordenagailuaren IP helbidea “</w:t>
      </w:r>
      <w:r w:rsidRPr="2BFB4889" w:rsidR="00EA76C5">
        <w:rPr>
          <w:rFonts w:ascii="Arial" w:hAnsi="Arial" w:eastAsia="Times New Roman" w:cs="Arial"/>
          <w:sz w:val="24"/>
          <w:szCs w:val="24"/>
          <w:lang w:val="eu-ES" w:eastAsia="eu-ES"/>
        </w:rPr>
        <w:t>mis</w:t>
      </w:r>
      <w:r w:rsidRPr="2BFB4889" w:rsidR="00EA76C5">
        <w:rPr>
          <w:rFonts w:ascii="Arial" w:hAnsi="Arial" w:eastAsia="Times New Roman" w:cs="Arial"/>
          <w:sz w:val="24"/>
          <w:szCs w:val="24"/>
          <w:lang w:val="eu-ES" w:eastAsia="eu-ES"/>
        </w:rPr>
        <w:t xml:space="preserve"> </w:t>
      </w:r>
      <w:r w:rsidRPr="2BFB4889" w:rsidR="00EA76C5">
        <w:rPr>
          <w:rFonts w:ascii="Arial" w:hAnsi="Arial" w:eastAsia="Times New Roman" w:cs="Arial"/>
          <w:sz w:val="24"/>
          <w:szCs w:val="24"/>
          <w:lang w:val="eu-ES" w:eastAsia="eu-ES"/>
        </w:rPr>
        <w:t>sitios</w:t>
      </w:r>
      <w:r w:rsidRPr="2BFB4889" w:rsidR="00EA76C5">
        <w:rPr>
          <w:rFonts w:ascii="Arial" w:hAnsi="Arial" w:eastAsia="Times New Roman" w:cs="Arial"/>
          <w:sz w:val="24"/>
          <w:szCs w:val="24"/>
          <w:lang w:val="eu-ES" w:eastAsia="eu-ES"/>
        </w:rPr>
        <w:t xml:space="preserve"> de </w:t>
      </w:r>
      <w:r w:rsidRPr="2BFB4889" w:rsidR="00EA76C5">
        <w:rPr>
          <w:rFonts w:ascii="Arial" w:hAnsi="Arial" w:eastAsia="Times New Roman" w:cs="Arial"/>
          <w:sz w:val="24"/>
          <w:szCs w:val="24"/>
          <w:lang w:val="eu-ES" w:eastAsia="eu-ES"/>
        </w:rPr>
        <w:t>red</w:t>
      </w:r>
      <w:r w:rsidRPr="2BFB4889" w:rsidR="00EA76C5">
        <w:rPr>
          <w:rFonts w:ascii="Arial" w:hAnsi="Arial" w:eastAsia="Times New Roman" w:cs="Arial"/>
          <w:sz w:val="24"/>
          <w:szCs w:val="24"/>
          <w:lang w:val="eu-ES" w:eastAsia="eu-ES"/>
        </w:rPr>
        <w:t>”, “</w:t>
      </w:r>
      <w:r w:rsidRPr="2BFB4889" w:rsidR="00EA76C5">
        <w:rPr>
          <w:rFonts w:ascii="Arial" w:hAnsi="Arial" w:eastAsia="Times New Roman" w:cs="Arial"/>
          <w:sz w:val="24"/>
          <w:szCs w:val="24"/>
          <w:lang w:val="eu-ES" w:eastAsia="eu-ES"/>
        </w:rPr>
        <w:t>ver</w:t>
      </w:r>
      <w:r w:rsidRPr="2BFB4889" w:rsidR="00EA76C5">
        <w:rPr>
          <w:rFonts w:ascii="Arial" w:hAnsi="Arial" w:eastAsia="Times New Roman" w:cs="Arial"/>
          <w:sz w:val="24"/>
          <w:szCs w:val="24"/>
          <w:lang w:val="eu-ES" w:eastAsia="eu-ES"/>
        </w:rPr>
        <w:t xml:space="preserve"> </w:t>
      </w:r>
      <w:r w:rsidRPr="2BFB4889" w:rsidR="00EA76C5">
        <w:rPr>
          <w:rFonts w:ascii="Arial" w:hAnsi="Arial" w:eastAsia="Times New Roman" w:cs="Arial"/>
          <w:sz w:val="24"/>
          <w:szCs w:val="24"/>
          <w:lang w:val="eu-ES" w:eastAsia="eu-ES"/>
        </w:rPr>
        <w:t>conexiones</w:t>
      </w:r>
      <w:r w:rsidRPr="2BFB4889" w:rsidR="00EA76C5">
        <w:rPr>
          <w:rFonts w:ascii="Arial" w:hAnsi="Arial" w:eastAsia="Times New Roman" w:cs="Arial"/>
          <w:sz w:val="24"/>
          <w:szCs w:val="24"/>
          <w:lang w:val="eu-ES" w:eastAsia="eu-ES"/>
        </w:rPr>
        <w:t xml:space="preserve"> de </w:t>
      </w:r>
      <w:r w:rsidRPr="2BFB4889" w:rsidR="00EA76C5">
        <w:rPr>
          <w:rFonts w:ascii="Arial" w:hAnsi="Arial" w:eastAsia="Times New Roman" w:cs="Arial"/>
          <w:sz w:val="24"/>
          <w:szCs w:val="24"/>
          <w:lang w:val="eu-ES" w:eastAsia="eu-ES"/>
        </w:rPr>
        <w:t>red</w:t>
      </w:r>
      <w:r w:rsidRPr="2BFB4889" w:rsidR="00EA76C5">
        <w:rPr>
          <w:rFonts w:ascii="Arial" w:hAnsi="Arial" w:eastAsia="Times New Roman" w:cs="Arial"/>
          <w:sz w:val="24"/>
          <w:szCs w:val="24"/>
          <w:lang w:val="eu-ES" w:eastAsia="eu-ES"/>
        </w:rPr>
        <w:t>”, “</w:t>
      </w:r>
      <w:r w:rsidRPr="2BFB4889" w:rsidR="00EA76C5">
        <w:rPr>
          <w:rFonts w:ascii="Arial" w:hAnsi="Arial" w:eastAsia="Times New Roman" w:cs="Arial"/>
          <w:sz w:val="24"/>
          <w:szCs w:val="24"/>
          <w:lang w:val="eu-ES" w:eastAsia="eu-ES"/>
        </w:rPr>
        <w:t>conexión</w:t>
      </w:r>
      <w:r w:rsidRPr="2BFB4889" w:rsidR="00EA76C5">
        <w:rPr>
          <w:rFonts w:ascii="Arial" w:hAnsi="Arial" w:eastAsia="Times New Roman" w:cs="Arial"/>
          <w:sz w:val="24"/>
          <w:szCs w:val="24"/>
          <w:lang w:val="eu-ES" w:eastAsia="eu-ES"/>
        </w:rPr>
        <w:t xml:space="preserve"> de </w:t>
      </w:r>
      <w:r w:rsidRPr="2BFB4889" w:rsidR="00EA76C5">
        <w:rPr>
          <w:rFonts w:ascii="Arial" w:hAnsi="Arial" w:eastAsia="Times New Roman" w:cs="Arial"/>
          <w:sz w:val="24"/>
          <w:szCs w:val="24"/>
          <w:lang w:val="eu-ES" w:eastAsia="eu-ES"/>
        </w:rPr>
        <w:t>área</w:t>
      </w:r>
      <w:r w:rsidRPr="2BFB4889" w:rsidR="00EA76C5">
        <w:rPr>
          <w:rFonts w:ascii="Arial" w:hAnsi="Arial" w:eastAsia="Times New Roman" w:cs="Arial"/>
          <w:sz w:val="24"/>
          <w:szCs w:val="24"/>
          <w:lang w:val="eu-ES" w:eastAsia="eu-ES"/>
        </w:rPr>
        <w:t xml:space="preserve"> </w:t>
      </w:r>
      <w:r w:rsidRPr="2BFB4889" w:rsidR="00EA76C5">
        <w:rPr>
          <w:rFonts w:ascii="Arial" w:hAnsi="Arial" w:eastAsia="Times New Roman" w:cs="Arial"/>
          <w:sz w:val="24"/>
          <w:szCs w:val="24"/>
          <w:lang w:val="eu-ES" w:eastAsia="eu-ES"/>
        </w:rPr>
        <w:t>local</w:t>
      </w:r>
      <w:r w:rsidRPr="2BFB4889" w:rsidR="00EA76C5">
        <w:rPr>
          <w:rFonts w:ascii="Arial" w:hAnsi="Arial" w:eastAsia="Times New Roman" w:cs="Arial"/>
          <w:sz w:val="24"/>
          <w:szCs w:val="24"/>
          <w:lang w:val="eu-ES" w:eastAsia="eu-ES"/>
        </w:rPr>
        <w:t>”, “</w:t>
      </w:r>
      <w:r w:rsidRPr="2BFB4889" w:rsidR="00EA76C5">
        <w:rPr>
          <w:rFonts w:ascii="Arial" w:hAnsi="Arial" w:eastAsia="Times New Roman" w:cs="Arial"/>
          <w:sz w:val="24"/>
          <w:szCs w:val="24"/>
          <w:lang w:val="eu-ES" w:eastAsia="eu-ES"/>
        </w:rPr>
        <w:t>propiedades</w:t>
      </w:r>
      <w:r w:rsidRPr="2BFB4889" w:rsidR="00EA76C5">
        <w:rPr>
          <w:rFonts w:ascii="Arial" w:hAnsi="Arial" w:eastAsia="Times New Roman" w:cs="Arial"/>
          <w:sz w:val="24"/>
          <w:szCs w:val="24"/>
          <w:lang w:val="eu-ES" w:eastAsia="eu-ES"/>
        </w:rPr>
        <w:t>”:</w:t>
      </w:r>
    </w:p>
    <w:p xmlns:wp14="http://schemas.microsoft.com/office/word/2010/wordml" w:rsidRPr="005B7239" w:rsidR="00AA5415" w:rsidP="00EA76C5" w:rsidRDefault="00AA5415" w14:paraId="3A9603C7" wp14:textId="77777777">
      <w:pPr>
        <w:pStyle w:val="Zerrenda-paragrafoa"/>
        <w:spacing w:before="100" w:beforeAutospacing="1" w:after="100" w:afterAutospacing="1" w:line="360" w:lineRule="auto"/>
        <w:rPr>
          <w:rFonts w:ascii="Arial" w:hAnsi="Arial" w:eastAsia="Times New Roman" w:cs="Arial"/>
          <w:sz w:val="24"/>
          <w:szCs w:val="24"/>
          <w:lang w:val="eu-ES" w:eastAsia="eu-ES"/>
        </w:rPr>
      </w:pPr>
      <w:r w:rsidRPr="005B7239">
        <w:rPr>
          <w:rFonts w:ascii="Arial" w:hAnsi="Arial" w:eastAsia="Times New Roman" w:cs="Arial"/>
          <w:noProof/>
          <w:sz w:val="24"/>
          <w:szCs w:val="24"/>
          <w:lang w:val="eu-ES" w:eastAsia="eu-ES"/>
        </w:rPr>
        <w:drawing>
          <wp:anchor xmlns:wp14="http://schemas.microsoft.com/office/word/2010/wordprocessingDrawing" distT="0" distB="0" distL="0" distR="0" simplePos="0" relativeHeight="251667456" behindDoc="0" locked="0" layoutInCell="1" allowOverlap="1" wp14:anchorId="56D8CD43" wp14:editId="7777777">
            <wp:simplePos x="0" y="0"/>
            <wp:positionH relativeFrom="margin">
              <wp:align>center</wp:align>
            </wp:positionH>
            <wp:positionV relativeFrom="paragraph">
              <wp:posOffset>222885</wp:posOffset>
            </wp:positionV>
            <wp:extent cx="5975985" cy="2658110"/>
            <wp:effectExtent l="0" t="0" r="5715" b="8890"/>
            <wp:wrapTopAndBottom/>
            <wp:docPr id="4" name="Irudia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5985" cy="265811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xmlns:wp14="http://schemas.microsoft.com/office/word/2010/wordml" w:rsidRPr="005B7239" w:rsidR="00E11453" w:rsidP="00F27CE2" w:rsidRDefault="00E11453" w14:paraId="37310C4E" wp14:textId="77777777">
      <w:pPr>
        <w:pStyle w:val="1izenburua"/>
        <w:numPr>
          <w:ilvl w:val="1"/>
          <w:numId w:val="7"/>
        </w:numPr>
        <w:spacing w:line="360" w:lineRule="auto"/>
        <w:rPr>
          <w:rFonts w:ascii="Arial" w:hAnsi="Arial" w:cs="Arial"/>
          <w:bCs w:val="0"/>
          <w:szCs w:val="24"/>
          <w:lang w:val="eu-ES"/>
        </w:rPr>
      </w:pPr>
      <w:r w:rsidRPr="005B7239">
        <w:rPr>
          <w:rFonts w:ascii="Arial" w:hAnsi="Arial" w:cs="Arial"/>
          <w:bCs w:val="0"/>
          <w:szCs w:val="24"/>
          <w:lang w:val="eu-ES"/>
        </w:rPr>
        <w:t>Software eta Kontrol Sistema</w:t>
      </w:r>
    </w:p>
    <w:p xmlns:wp14="http://schemas.microsoft.com/office/word/2010/wordml" w:rsidRPr="005B7239" w:rsidR="00091B12" w:rsidP="00091B12" w:rsidRDefault="00091B12" w14:paraId="2077D3C8" wp14:textId="77777777">
      <w:pPr>
        <w:spacing w:before="100" w:beforeAutospacing="1" w:after="100" w:afterAutospacing="1" w:line="360" w:lineRule="auto"/>
        <w:rPr>
          <w:rFonts w:ascii="Arial" w:hAnsi="Arial" w:eastAsia="Times New Roman" w:cs="Arial"/>
          <w:sz w:val="24"/>
          <w:szCs w:val="24"/>
          <w:lang w:val="eu-ES" w:eastAsia="eu-ES"/>
        </w:rPr>
      </w:pPr>
      <w:r w:rsidRPr="005B7239">
        <w:rPr>
          <w:rFonts w:ascii="Arial" w:hAnsi="Arial" w:eastAsia="Times New Roman" w:cs="Arial"/>
          <w:sz w:val="24"/>
          <w:szCs w:val="24"/>
          <w:lang w:val="eu-ES" w:eastAsia="eu-ES"/>
        </w:rPr>
        <w:t xml:space="preserve">Kameraren kudeaketarako, </w:t>
      </w:r>
      <w:r w:rsidRPr="005B7239">
        <w:rPr>
          <w:rFonts w:ascii="Arial" w:hAnsi="Arial" w:eastAsia="Times New Roman" w:cs="Arial"/>
          <w:b/>
          <w:sz w:val="24"/>
          <w:szCs w:val="24"/>
          <w:lang w:val="eu-ES" w:eastAsia="eu-ES"/>
        </w:rPr>
        <w:t>In-</w:t>
      </w:r>
      <w:proofErr w:type="spellStart"/>
      <w:r w:rsidRPr="005B7239">
        <w:rPr>
          <w:rFonts w:ascii="Arial" w:hAnsi="Arial" w:eastAsia="Times New Roman" w:cs="Arial"/>
          <w:b/>
          <w:sz w:val="24"/>
          <w:szCs w:val="24"/>
          <w:lang w:val="eu-ES" w:eastAsia="eu-ES"/>
        </w:rPr>
        <w:t>Sight</w:t>
      </w:r>
      <w:proofErr w:type="spellEnd"/>
      <w:r w:rsidRPr="005B7239">
        <w:rPr>
          <w:rFonts w:ascii="Arial" w:hAnsi="Arial" w:eastAsia="Times New Roman" w:cs="Arial"/>
          <w:sz w:val="24"/>
          <w:szCs w:val="24"/>
          <w:lang w:val="eu-ES" w:eastAsia="eu-ES"/>
        </w:rPr>
        <w:t xml:space="preserve"> softwarea erabiliko da. </w:t>
      </w:r>
    </w:p>
    <w:p xmlns:wp14="http://schemas.microsoft.com/office/word/2010/wordml" w:rsidRPr="005B7239" w:rsidR="00091B12" w:rsidP="00091B12" w:rsidRDefault="00091B12" w14:paraId="10517903" wp14:textId="77777777">
      <w:pPr>
        <w:spacing w:before="100" w:beforeAutospacing="1" w:after="100" w:afterAutospacing="1" w:line="360" w:lineRule="auto"/>
        <w:rPr>
          <w:rFonts w:ascii="Arial" w:hAnsi="Arial" w:eastAsia="Times New Roman" w:cs="Arial"/>
          <w:sz w:val="24"/>
          <w:szCs w:val="24"/>
          <w:lang w:val="eu-ES" w:eastAsia="eu-ES"/>
        </w:rPr>
      </w:pPr>
      <w:r w:rsidRPr="005B7239">
        <w:rPr>
          <w:rFonts w:ascii="Arial" w:hAnsi="Arial" w:eastAsia="Times New Roman" w:cs="Arial"/>
          <w:noProof/>
          <w:sz w:val="24"/>
          <w:szCs w:val="24"/>
          <w:lang w:val="eu-ES" w:eastAsia="eu-ES"/>
        </w:rPr>
        <w:drawing>
          <wp:anchor xmlns:wp14="http://schemas.microsoft.com/office/word/2010/wordprocessingDrawing" distT="0" distB="0" distL="0" distR="0" simplePos="0" relativeHeight="251668480" behindDoc="0" locked="0" layoutInCell="1" allowOverlap="1" wp14:anchorId="1CE0065A" wp14:editId="7777777">
            <wp:simplePos x="0" y="0"/>
            <wp:positionH relativeFrom="page">
              <wp:align>center</wp:align>
            </wp:positionH>
            <wp:positionV relativeFrom="paragraph">
              <wp:posOffset>668020</wp:posOffset>
            </wp:positionV>
            <wp:extent cx="5327650" cy="1957705"/>
            <wp:effectExtent l="0" t="0" r="6350" b="4445"/>
            <wp:wrapTopAndBottom/>
            <wp:docPr id="5" name="Irudia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27650" cy="1957705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5B7239">
        <w:rPr>
          <w:rFonts w:ascii="Arial" w:hAnsi="Arial" w:eastAsia="Times New Roman" w:cs="Arial"/>
          <w:sz w:val="24"/>
          <w:szCs w:val="24"/>
          <w:lang w:val="eu-ES" w:eastAsia="eu-ES"/>
        </w:rPr>
        <w:t>kameraren eta ordenagailuaren IP helbideak tarte berean badaude, sareko bi elementuak ikusiko ditugu.</w:t>
      </w:r>
    </w:p>
    <w:p xmlns:wp14="http://schemas.microsoft.com/office/word/2010/wordml" w:rsidRPr="005B7239" w:rsidR="00091B12" w:rsidP="00091B12" w:rsidRDefault="00091B12" w14:paraId="0E27B00A" wp14:textId="77777777">
      <w:pPr>
        <w:spacing w:before="100" w:beforeAutospacing="1" w:after="100" w:afterAutospacing="1" w:line="360" w:lineRule="auto"/>
        <w:rPr>
          <w:rFonts w:ascii="Arial" w:hAnsi="Arial" w:eastAsia="Times New Roman" w:cs="Arial"/>
          <w:sz w:val="24"/>
          <w:szCs w:val="24"/>
          <w:lang w:val="eu-ES" w:eastAsia="eu-ES"/>
        </w:rPr>
      </w:pPr>
    </w:p>
    <w:p xmlns:wp14="http://schemas.microsoft.com/office/word/2010/wordml" w:rsidRPr="005B7239" w:rsidR="00091B12" w:rsidP="00091B12" w:rsidRDefault="00091B12" w14:paraId="1E91DACD" wp14:textId="77777777">
      <w:pPr>
        <w:spacing w:before="100" w:beforeAutospacing="1" w:after="100" w:afterAutospacing="1" w:line="360" w:lineRule="auto"/>
        <w:rPr>
          <w:rFonts w:ascii="Arial" w:hAnsi="Arial" w:eastAsia="Times New Roman" w:cs="Arial"/>
          <w:sz w:val="24"/>
          <w:szCs w:val="24"/>
          <w:lang w:val="eu-ES" w:eastAsia="eu-ES"/>
        </w:rPr>
      </w:pPr>
      <w:r w:rsidRPr="005B7239">
        <w:rPr>
          <w:rFonts w:ascii="Arial" w:hAnsi="Arial" w:eastAsia="Times New Roman" w:cs="Arial"/>
          <w:noProof/>
          <w:sz w:val="24"/>
          <w:szCs w:val="24"/>
          <w:lang w:val="eu-ES" w:eastAsia="eu-ES"/>
        </w:rPr>
        <w:drawing>
          <wp:anchor xmlns:wp14="http://schemas.microsoft.com/office/word/2010/wordprocessingDrawing" distT="0" distB="0" distL="0" distR="0" simplePos="0" relativeHeight="251669504" behindDoc="0" locked="0" layoutInCell="1" allowOverlap="1" wp14:anchorId="7C71F166" wp14:editId="7777777">
            <wp:simplePos x="0" y="0"/>
            <wp:positionH relativeFrom="margin">
              <wp:align>center</wp:align>
            </wp:positionH>
            <wp:positionV relativeFrom="paragraph">
              <wp:posOffset>988695</wp:posOffset>
            </wp:positionV>
            <wp:extent cx="5067935" cy="2987040"/>
            <wp:effectExtent l="0" t="0" r="0" b="3810"/>
            <wp:wrapTopAndBottom/>
            <wp:docPr id="6" name="Irudia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7935" cy="298704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5B7239">
        <w:rPr>
          <w:rFonts w:ascii="Arial" w:hAnsi="Arial" w:eastAsia="Times New Roman" w:cs="Arial"/>
          <w:sz w:val="24"/>
          <w:szCs w:val="24"/>
          <w:lang w:val="eu-ES" w:eastAsia="eu-ES"/>
        </w:rPr>
        <w:t>Sistemak bi lan-modu eskaintzen dituen arren (“kalkulu orria” eta “</w:t>
      </w:r>
      <w:proofErr w:type="spellStart"/>
      <w:r w:rsidRPr="005B7239">
        <w:rPr>
          <w:rFonts w:ascii="Arial" w:hAnsi="Arial" w:eastAsia="Times New Roman" w:cs="Arial"/>
          <w:sz w:val="24"/>
          <w:szCs w:val="24"/>
          <w:lang w:val="eu-ES" w:eastAsia="eu-ES"/>
        </w:rPr>
        <w:t>easy</w:t>
      </w:r>
      <w:proofErr w:type="spellEnd"/>
      <w:r w:rsidRPr="005B7239">
        <w:rPr>
          <w:rFonts w:ascii="Arial" w:hAnsi="Arial" w:eastAsia="Times New Roman" w:cs="Arial"/>
          <w:sz w:val="24"/>
          <w:szCs w:val="24"/>
          <w:lang w:val="eu-ES" w:eastAsia="eu-ES"/>
        </w:rPr>
        <w:t xml:space="preserve"> </w:t>
      </w:r>
      <w:proofErr w:type="spellStart"/>
      <w:r w:rsidRPr="005B7239">
        <w:rPr>
          <w:rFonts w:ascii="Arial" w:hAnsi="Arial" w:eastAsia="Times New Roman" w:cs="Arial"/>
          <w:sz w:val="24"/>
          <w:szCs w:val="24"/>
          <w:lang w:val="eu-ES" w:eastAsia="eu-ES"/>
        </w:rPr>
        <w:t>builder</w:t>
      </w:r>
      <w:proofErr w:type="spellEnd"/>
      <w:r w:rsidRPr="005B7239">
        <w:rPr>
          <w:rFonts w:ascii="Arial" w:hAnsi="Arial" w:eastAsia="Times New Roman" w:cs="Arial"/>
          <w:sz w:val="24"/>
          <w:szCs w:val="24"/>
          <w:lang w:val="eu-ES" w:eastAsia="eu-ES"/>
        </w:rPr>
        <w:t xml:space="preserve">”). Normalean kalkulu-orri moduan egiten da lan. Programa abiaraztean </w:t>
      </w:r>
      <w:proofErr w:type="spellStart"/>
      <w:r w:rsidRPr="005B7239">
        <w:rPr>
          <w:rFonts w:ascii="Arial" w:hAnsi="Arial" w:eastAsia="Times New Roman" w:cs="Arial"/>
          <w:sz w:val="24"/>
          <w:szCs w:val="24"/>
          <w:lang w:val="eu-ES" w:eastAsia="eu-ES"/>
        </w:rPr>
        <w:t>easy</w:t>
      </w:r>
      <w:proofErr w:type="spellEnd"/>
      <w:r w:rsidRPr="005B7239">
        <w:rPr>
          <w:rFonts w:ascii="Arial" w:hAnsi="Arial" w:eastAsia="Times New Roman" w:cs="Arial"/>
          <w:sz w:val="24"/>
          <w:szCs w:val="24"/>
          <w:lang w:val="eu-ES" w:eastAsia="eu-ES"/>
        </w:rPr>
        <w:t xml:space="preserve"> </w:t>
      </w:r>
      <w:proofErr w:type="spellStart"/>
      <w:r w:rsidRPr="005B7239">
        <w:rPr>
          <w:rFonts w:ascii="Arial" w:hAnsi="Arial" w:eastAsia="Times New Roman" w:cs="Arial"/>
          <w:sz w:val="24"/>
          <w:szCs w:val="24"/>
          <w:lang w:val="eu-ES" w:eastAsia="eu-ES"/>
        </w:rPr>
        <w:t>builder</w:t>
      </w:r>
      <w:proofErr w:type="spellEnd"/>
      <w:r w:rsidRPr="005B7239">
        <w:rPr>
          <w:rFonts w:ascii="Arial" w:hAnsi="Arial" w:eastAsia="Times New Roman" w:cs="Arial"/>
          <w:sz w:val="24"/>
          <w:szCs w:val="24"/>
          <w:lang w:val="eu-ES" w:eastAsia="eu-ES"/>
        </w:rPr>
        <w:t xml:space="preserve"> modua aktibatzen bada, kalkulu-orri modua hauta daiteke "</w:t>
      </w:r>
      <w:proofErr w:type="spellStart"/>
      <w:r w:rsidRPr="005B7239">
        <w:rPr>
          <w:rFonts w:ascii="Arial" w:hAnsi="Arial" w:eastAsia="Times New Roman" w:cs="Arial"/>
          <w:sz w:val="24"/>
          <w:szCs w:val="24"/>
          <w:lang w:val="eu-ES" w:eastAsia="eu-ES"/>
        </w:rPr>
        <w:t>vista</w:t>
      </w:r>
      <w:proofErr w:type="spellEnd"/>
      <w:r w:rsidRPr="005B7239">
        <w:rPr>
          <w:rFonts w:ascii="Arial" w:hAnsi="Arial" w:eastAsia="Times New Roman" w:cs="Arial"/>
          <w:sz w:val="24"/>
          <w:szCs w:val="24"/>
          <w:lang w:val="eu-ES" w:eastAsia="eu-ES"/>
        </w:rPr>
        <w:t>" menuaren barruan.</w:t>
      </w:r>
    </w:p>
    <w:p xmlns:wp14="http://schemas.microsoft.com/office/word/2010/wordml" w:rsidRPr="005B7239" w:rsidR="005B7239" w:rsidP="005B7239" w:rsidRDefault="008E3550" w14:paraId="1B317557" wp14:textId="77777777">
      <w:pPr>
        <w:pStyle w:val="3izenburua"/>
        <w:spacing w:line="360" w:lineRule="auto"/>
        <w:rPr>
          <w:rFonts w:ascii="Arial" w:hAnsi="Arial" w:eastAsia="Times New Roman" w:cs="Arial"/>
          <w:b w:val="0"/>
          <w:bCs w:val="0"/>
          <w:color w:val="auto"/>
          <w:sz w:val="24"/>
          <w:szCs w:val="24"/>
          <w:lang w:val="eu-ES" w:eastAsia="eu-ES"/>
        </w:rPr>
      </w:pPr>
      <w:r w:rsidRPr="005B7239">
        <w:rPr>
          <w:rFonts w:ascii="Arial" w:hAnsi="Arial" w:eastAsia="Times New Roman" w:cs="Arial"/>
          <w:b w:val="0"/>
          <w:bCs w:val="0"/>
          <w:noProof/>
          <w:color w:val="auto"/>
          <w:sz w:val="24"/>
          <w:szCs w:val="24"/>
          <w:lang w:val="eu-ES" w:eastAsia="eu-ES"/>
        </w:rPr>
        <w:drawing>
          <wp:anchor xmlns:wp14="http://schemas.microsoft.com/office/word/2010/wordprocessingDrawing" distT="0" distB="0" distL="0" distR="0" simplePos="0" relativeHeight="251670528" behindDoc="0" locked="0" layoutInCell="1" allowOverlap="1" wp14:anchorId="76E90B7D" wp14:editId="7777777">
            <wp:simplePos x="0" y="0"/>
            <wp:positionH relativeFrom="margin">
              <wp:align>center</wp:align>
            </wp:positionH>
            <wp:positionV relativeFrom="paragraph">
              <wp:posOffset>1426845</wp:posOffset>
            </wp:positionV>
            <wp:extent cx="3094990" cy="2154555"/>
            <wp:effectExtent l="0" t="0" r="0" b="0"/>
            <wp:wrapTopAndBottom/>
            <wp:docPr id="7" name="Irudia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4990" cy="2154555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5B7239" w:rsidR="005B7239">
        <w:rPr>
          <w:rFonts w:ascii="Arial" w:hAnsi="Arial" w:eastAsia="Times New Roman" w:cs="Arial"/>
          <w:b w:val="0"/>
          <w:bCs w:val="0"/>
          <w:color w:val="auto"/>
          <w:sz w:val="24"/>
          <w:szCs w:val="24"/>
          <w:lang w:val="eu-ES" w:eastAsia="eu-ES"/>
        </w:rPr>
        <w:t>In-</w:t>
      </w:r>
      <w:proofErr w:type="spellStart"/>
      <w:r w:rsidRPr="005B7239" w:rsidR="005B7239">
        <w:rPr>
          <w:rFonts w:ascii="Arial" w:hAnsi="Arial" w:eastAsia="Times New Roman" w:cs="Arial"/>
          <w:b w:val="0"/>
          <w:bCs w:val="0"/>
          <w:color w:val="auto"/>
          <w:sz w:val="24"/>
          <w:szCs w:val="24"/>
          <w:lang w:val="eu-ES" w:eastAsia="eu-ES"/>
        </w:rPr>
        <w:t>Sight</w:t>
      </w:r>
      <w:proofErr w:type="spellEnd"/>
      <w:r w:rsidRPr="005B7239" w:rsidR="005B7239">
        <w:rPr>
          <w:rFonts w:ascii="Arial" w:hAnsi="Arial" w:eastAsia="Times New Roman" w:cs="Arial"/>
          <w:b w:val="0"/>
          <w:bCs w:val="0"/>
          <w:color w:val="auto"/>
          <w:sz w:val="24"/>
          <w:szCs w:val="24"/>
          <w:lang w:val="eu-ES" w:eastAsia="eu-ES"/>
        </w:rPr>
        <w:t>-etik irudi bat hartzeko, fitxategi-menuan zeregin berri bat hautatuko dugu. Sistemak kamerarekin (In-</w:t>
      </w:r>
      <w:proofErr w:type="spellStart"/>
      <w:r w:rsidRPr="005B7239" w:rsidR="005B7239">
        <w:rPr>
          <w:rFonts w:ascii="Arial" w:hAnsi="Arial" w:eastAsia="Times New Roman" w:cs="Arial"/>
          <w:b w:val="0"/>
          <w:bCs w:val="0"/>
          <w:color w:val="auto"/>
          <w:sz w:val="24"/>
          <w:szCs w:val="24"/>
          <w:lang w:val="eu-ES" w:eastAsia="eu-ES"/>
        </w:rPr>
        <w:t>Sight</w:t>
      </w:r>
      <w:proofErr w:type="spellEnd"/>
      <w:r w:rsidRPr="005B7239" w:rsidR="005B7239">
        <w:rPr>
          <w:rFonts w:ascii="Arial" w:hAnsi="Arial" w:eastAsia="Times New Roman" w:cs="Arial"/>
          <w:b w:val="0"/>
          <w:bCs w:val="0"/>
          <w:color w:val="auto"/>
          <w:sz w:val="24"/>
          <w:szCs w:val="24"/>
          <w:lang w:val="eu-ES" w:eastAsia="eu-ES"/>
        </w:rPr>
        <w:t xml:space="preserve"> sentsoreen menuan itzaleztatuta agertzen da) eta ordenagailuaren emuladorearekin (gure kasuan menuan FESTO 180-123 izenarekin agertzen da) lan egiteko aukera ematen du. Argazki bat egin ahal izateko, kamera hautatuta eduki behar dugu.</w:t>
      </w:r>
    </w:p>
    <w:p xmlns:wp14="http://schemas.microsoft.com/office/word/2010/wordml" w:rsidR="005B7239" w:rsidP="00E11453" w:rsidRDefault="005B7239" w14:paraId="60061E4C" wp14:textId="77777777">
      <w:pPr>
        <w:pStyle w:val="3izenburua"/>
        <w:rPr>
          <w:rFonts w:ascii="Arial" w:hAnsi="Arial" w:eastAsia="Times New Roman" w:cs="Arial"/>
          <w:b w:val="0"/>
          <w:bCs w:val="0"/>
          <w:color w:val="auto"/>
          <w:sz w:val="24"/>
          <w:szCs w:val="24"/>
          <w:lang w:val="eu-ES" w:eastAsia="eu-ES"/>
        </w:rPr>
      </w:pPr>
    </w:p>
    <w:p xmlns:wp14="http://schemas.microsoft.com/office/word/2010/wordml" w:rsidR="008E3550" w:rsidP="008E3550" w:rsidRDefault="008E3550" w14:paraId="2044D071" wp14:textId="77777777">
      <w:pPr>
        <w:spacing w:line="360" w:lineRule="auto"/>
        <w:rPr>
          <w:rFonts w:ascii="Arial" w:hAnsi="Arial" w:eastAsia="Times New Roman" w:cs="Arial"/>
          <w:sz w:val="24"/>
          <w:szCs w:val="24"/>
          <w:lang w:val="eu-ES" w:eastAsia="eu-ES"/>
        </w:rPr>
      </w:pPr>
      <w:r>
        <w:rPr>
          <w:rFonts w:ascii="Arial" w:hAnsi="Arial" w:eastAsia="Times New Roman" w:cs="Arial"/>
          <w:noProof/>
          <w:sz w:val="24"/>
          <w:szCs w:val="24"/>
          <w:lang w:val="eu-ES" w:eastAsia="eu-ES"/>
        </w:rPr>
        <w:drawing>
          <wp:anchor xmlns:wp14="http://schemas.microsoft.com/office/word/2010/wordprocessingDrawing" distT="0" distB="0" distL="0" distR="0" simplePos="0" relativeHeight="251671552" behindDoc="0" locked="0" layoutInCell="1" allowOverlap="1" wp14:anchorId="6A0C9323" wp14:editId="7777777">
            <wp:simplePos x="0" y="0"/>
            <wp:positionH relativeFrom="margin">
              <wp:align>center</wp:align>
            </wp:positionH>
            <wp:positionV relativeFrom="paragraph">
              <wp:posOffset>644525</wp:posOffset>
            </wp:positionV>
            <wp:extent cx="5123815" cy="3500755"/>
            <wp:effectExtent l="0" t="0" r="635" b="4445"/>
            <wp:wrapTopAndBottom/>
            <wp:docPr id="8" name="Irudia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23815" cy="3500755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8E3550">
        <w:rPr>
          <w:rFonts w:ascii="Arial" w:hAnsi="Arial" w:eastAsia="Times New Roman" w:cs="Arial"/>
          <w:sz w:val="24"/>
          <w:szCs w:val="24"/>
          <w:lang w:val="eu-ES" w:eastAsia="eu-ES"/>
        </w:rPr>
        <w:t xml:space="preserve">A0 </w:t>
      </w:r>
      <w:r>
        <w:rPr>
          <w:rFonts w:ascii="Arial" w:hAnsi="Arial" w:eastAsia="Times New Roman" w:cs="Arial"/>
          <w:sz w:val="24"/>
          <w:szCs w:val="24"/>
          <w:lang w:val="eu-ES" w:eastAsia="eu-ES"/>
        </w:rPr>
        <w:t>gelaxkaren gainean klik</w:t>
      </w:r>
      <w:r w:rsidRPr="008E3550">
        <w:rPr>
          <w:rFonts w:ascii="Arial" w:hAnsi="Arial" w:eastAsia="Times New Roman" w:cs="Arial"/>
          <w:sz w:val="24"/>
          <w:szCs w:val="24"/>
          <w:lang w:val="eu-ES" w:eastAsia="eu-ES"/>
        </w:rPr>
        <w:t xml:space="preserve"> bikoitza egi</w:t>
      </w:r>
      <w:r>
        <w:rPr>
          <w:rFonts w:ascii="Arial" w:hAnsi="Arial" w:eastAsia="Times New Roman" w:cs="Arial"/>
          <w:sz w:val="24"/>
          <w:szCs w:val="24"/>
          <w:lang w:val="eu-ES" w:eastAsia="eu-ES"/>
        </w:rPr>
        <w:t xml:space="preserve">ten dugunean zabaltzen den menuan </w:t>
      </w:r>
      <w:r w:rsidRPr="008E3550">
        <w:rPr>
          <w:rFonts w:ascii="Arial" w:hAnsi="Arial" w:eastAsia="Times New Roman" w:cs="Arial"/>
          <w:sz w:val="24"/>
          <w:szCs w:val="24"/>
          <w:lang w:val="eu-ES" w:eastAsia="eu-ES"/>
        </w:rPr>
        <w:t>programatuko dira</w:t>
      </w:r>
      <w:r>
        <w:rPr>
          <w:rFonts w:ascii="Arial" w:hAnsi="Arial" w:eastAsia="Times New Roman" w:cs="Arial"/>
          <w:sz w:val="24"/>
          <w:szCs w:val="24"/>
          <w:lang w:val="eu-ES" w:eastAsia="eu-ES"/>
        </w:rPr>
        <w:t xml:space="preserve"> kameraren “</w:t>
      </w:r>
      <w:proofErr w:type="spellStart"/>
      <w:r>
        <w:rPr>
          <w:rFonts w:ascii="Arial" w:hAnsi="Arial" w:eastAsia="Times New Roman" w:cs="Arial"/>
          <w:sz w:val="24"/>
          <w:szCs w:val="24"/>
          <w:lang w:val="eu-ES" w:eastAsia="eu-ES"/>
        </w:rPr>
        <w:t>disparoak</w:t>
      </w:r>
      <w:proofErr w:type="spellEnd"/>
      <w:r>
        <w:rPr>
          <w:rFonts w:ascii="Arial" w:hAnsi="Arial" w:eastAsia="Times New Roman" w:cs="Arial"/>
          <w:sz w:val="24"/>
          <w:szCs w:val="24"/>
          <w:lang w:val="eu-ES" w:eastAsia="eu-ES"/>
        </w:rPr>
        <w:t>” eta honen parametroak</w:t>
      </w:r>
      <w:r w:rsidRPr="008E3550">
        <w:rPr>
          <w:rFonts w:ascii="Arial" w:hAnsi="Arial" w:eastAsia="Times New Roman" w:cs="Arial"/>
          <w:sz w:val="24"/>
          <w:szCs w:val="24"/>
          <w:lang w:val="eu-ES" w:eastAsia="eu-ES"/>
        </w:rPr>
        <w:t>.</w:t>
      </w:r>
    </w:p>
    <w:p xmlns:wp14="http://schemas.microsoft.com/office/word/2010/wordml" w:rsidRPr="00824620" w:rsidR="008E3550" w:rsidP="008E3550" w:rsidRDefault="0080202C" w14:paraId="449D73E2" wp14:textId="77777777">
      <w:pPr>
        <w:spacing w:line="360" w:lineRule="auto"/>
        <w:rPr>
          <w:rFonts w:ascii="Arial" w:hAnsi="Arial" w:eastAsia="Times New Roman" w:cs="Arial"/>
          <w:sz w:val="24"/>
          <w:szCs w:val="24"/>
          <w:lang w:val="eu-ES" w:eastAsia="eu-ES"/>
        </w:rPr>
      </w:pPr>
      <w:r>
        <w:rPr>
          <w:rFonts w:ascii="Arial" w:hAnsi="Arial" w:eastAsia="Times New Roman" w:cs="Arial"/>
          <w:noProof/>
          <w:sz w:val="24"/>
          <w:szCs w:val="24"/>
          <w:lang w:val="eu-ES" w:eastAsia="eu-ES"/>
        </w:rPr>
        <w:drawing>
          <wp:anchor xmlns:wp14="http://schemas.microsoft.com/office/word/2010/wordprocessingDrawing" distT="0" distB="0" distL="0" distR="0" simplePos="0" relativeHeight="251672576" behindDoc="0" locked="0" layoutInCell="1" allowOverlap="1" wp14:anchorId="0DAE183D" wp14:editId="7777777">
            <wp:simplePos x="0" y="0"/>
            <wp:positionH relativeFrom="margin">
              <wp:align>left</wp:align>
            </wp:positionH>
            <wp:positionV relativeFrom="paragraph">
              <wp:posOffset>1443355</wp:posOffset>
            </wp:positionV>
            <wp:extent cx="5605780" cy="4483735"/>
            <wp:effectExtent l="0" t="0" r="0" b="0"/>
            <wp:wrapTopAndBottom/>
            <wp:docPr id="9" name="Irudia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5780" cy="4483735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824620" w:rsidR="00824620">
        <w:rPr>
          <w:rFonts w:ascii="Arial" w:hAnsi="Arial" w:eastAsia="Times New Roman" w:cs="Arial"/>
          <w:sz w:val="24"/>
          <w:szCs w:val="24"/>
          <w:lang w:val="eu-ES" w:eastAsia="eu-ES"/>
        </w:rPr>
        <w:t>Oraingoz, irudi bakarra lortu nahi dugunez, nahikoa da desarragailua</w:t>
      </w:r>
      <w:r w:rsidR="00824620">
        <w:rPr>
          <w:rFonts w:ascii="Arial" w:hAnsi="Arial" w:eastAsia="Times New Roman" w:cs="Arial"/>
          <w:sz w:val="24"/>
          <w:szCs w:val="24"/>
          <w:lang w:val="eu-ES" w:eastAsia="eu-ES"/>
        </w:rPr>
        <w:t xml:space="preserve"> (</w:t>
      </w:r>
      <w:proofErr w:type="spellStart"/>
      <w:r w:rsidR="00824620">
        <w:rPr>
          <w:rFonts w:ascii="Arial" w:hAnsi="Arial" w:eastAsia="Times New Roman" w:cs="Arial"/>
          <w:sz w:val="24"/>
          <w:szCs w:val="24"/>
          <w:lang w:val="eu-ES" w:eastAsia="eu-ES"/>
        </w:rPr>
        <w:t>disparador</w:t>
      </w:r>
      <w:proofErr w:type="spellEnd"/>
      <w:r w:rsidR="00824620">
        <w:rPr>
          <w:rFonts w:ascii="Arial" w:hAnsi="Arial" w:eastAsia="Times New Roman" w:cs="Arial"/>
          <w:sz w:val="24"/>
          <w:szCs w:val="24"/>
          <w:lang w:val="eu-ES" w:eastAsia="eu-ES"/>
        </w:rPr>
        <w:t>)</w:t>
      </w:r>
      <w:r w:rsidRPr="00824620" w:rsidR="00824620">
        <w:rPr>
          <w:rFonts w:ascii="Arial" w:hAnsi="Arial" w:eastAsia="Times New Roman" w:cs="Arial"/>
          <w:sz w:val="24"/>
          <w:szCs w:val="24"/>
          <w:lang w:val="eu-ES" w:eastAsia="eu-ES"/>
        </w:rPr>
        <w:t xml:space="preserve"> kamera moduan jartzea, eta esposizio automatikoa, berriz, desarra</w:t>
      </w:r>
      <w:r w:rsidR="00824620">
        <w:rPr>
          <w:rFonts w:ascii="Arial" w:hAnsi="Arial" w:eastAsia="Times New Roman" w:cs="Arial"/>
          <w:sz w:val="24"/>
          <w:szCs w:val="24"/>
          <w:lang w:val="eu-ES" w:eastAsia="eu-ES"/>
        </w:rPr>
        <w:t xml:space="preserve"> (</w:t>
      </w:r>
      <w:proofErr w:type="spellStart"/>
      <w:r w:rsidR="00824620">
        <w:rPr>
          <w:rFonts w:ascii="Arial" w:hAnsi="Arial" w:eastAsia="Times New Roman" w:cs="Arial"/>
          <w:sz w:val="24"/>
          <w:szCs w:val="24"/>
          <w:lang w:val="eu-ES" w:eastAsia="eu-ES"/>
        </w:rPr>
        <w:t>disparo</w:t>
      </w:r>
      <w:proofErr w:type="spellEnd"/>
      <w:r w:rsidR="00824620">
        <w:rPr>
          <w:rFonts w:ascii="Arial" w:hAnsi="Arial" w:eastAsia="Times New Roman" w:cs="Arial"/>
          <w:sz w:val="24"/>
          <w:szCs w:val="24"/>
          <w:lang w:val="eu-ES" w:eastAsia="eu-ES"/>
        </w:rPr>
        <w:t>)</w:t>
      </w:r>
      <w:r w:rsidRPr="00824620" w:rsidR="00824620">
        <w:rPr>
          <w:rFonts w:ascii="Arial" w:hAnsi="Arial" w:eastAsia="Times New Roman" w:cs="Arial"/>
          <w:sz w:val="24"/>
          <w:szCs w:val="24"/>
          <w:lang w:val="eu-ES" w:eastAsia="eu-ES"/>
        </w:rPr>
        <w:t xml:space="preserve"> modu bakarrean.</w:t>
      </w:r>
      <w:r w:rsidRPr="00824620" w:rsidR="00824620">
        <w:rPr>
          <w:rFonts w:ascii="Arial" w:hAnsi="Arial" w:eastAsia="Times New Roman" w:cs="Arial"/>
          <w:sz w:val="24"/>
          <w:szCs w:val="24"/>
          <w:lang w:val="eu-ES" w:eastAsia="eu-ES"/>
        </w:rPr>
        <w:br/>
      </w:r>
      <w:r w:rsidRPr="00824620" w:rsidR="00824620">
        <w:rPr>
          <w:rFonts w:ascii="Arial" w:hAnsi="Arial" w:eastAsia="Times New Roman" w:cs="Arial"/>
          <w:sz w:val="24"/>
          <w:szCs w:val="24"/>
          <w:lang w:val="eu-ES" w:eastAsia="eu-ES"/>
        </w:rPr>
        <w:t>Dena ondo joan bada, desarra-sakagailua aktibatzen dugun bakoitzean (</w:t>
      </w:r>
      <w:proofErr w:type="spellStart"/>
      <w:r w:rsidRPr="00824620" w:rsidR="00824620">
        <w:rPr>
          <w:rFonts w:ascii="Arial" w:hAnsi="Arial" w:eastAsia="Times New Roman" w:cs="Arial"/>
          <w:sz w:val="24"/>
          <w:szCs w:val="24"/>
          <w:lang w:val="eu-ES" w:eastAsia="eu-ES"/>
        </w:rPr>
        <w:t>Trigger</w:t>
      </w:r>
      <w:proofErr w:type="spellEnd"/>
      <w:r w:rsidRPr="00824620" w:rsidR="00824620">
        <w:rPr>
          <w:rFonts w:ascii="Arial" w:hAnsi="Arial" w:eastAsia="Times New Roman" w:cs="Arial"/>
          <w:sz w:val="24"/>
          <w:szCs w:val="24"/>
          <w:lang w:val="eu-ES" w:eastAsia="eu-ES"/>
        </w:rPr>
        <w:t>) In-</w:t>
      </w:r>
      <w:proofErr w:type="spellStart"/>
      <w:r w:rsidRPr="00824620" w:rsidR="00824620">
        <w:rPr>
          <w:rFonts w:ascii="Arial" w:hAnsi="Arial" w:eastAsia="Times New Roman" w:cs="Arial"/>
          <w:sz w:val="24"/>
          <w:szCs w:val="24"/>
          <w:lang w:val="eu-ES" w:eastAsia="eu-ES"/>
        </w:rPr>
        <w:t>Sight</w:t>
      </w:r>
      <w:proofErr w:type="spellEnd"/>
      <w:r w:rsidRPr="00824620" w:rsidR="00824620">
        <w:rPr>
          <w:rFonts w:ascii="Arial" w:hAnsi="Arial" w:eastAsia="Times New Roman" w:cs="Arial"/>
          <w:sz w:val="24"/>
          <w:szCs w:val="24"/>
          <w:lang w:val="eu-ES" w:eastAsia="eu-ES"/>
        </w:rPr>
        <w:t xml:space="preserve"> softwarearen kalkulu-orrian agertuko den irudi bat atzituko dugu.</w:t>
      </w:r>
    </w:p>
    <w:p xmlns:wp14="http://schemas.microsoft.com/office/word/2010/wordml" w:rsidRPr="0080202C" w:rsidR="0080202C" w:rsidP="0080202C" w:rsidRDefault="0080202C" w14:paraId="44EAFD9C" wp14:textId="77777777">
      <w:pPr>
        <w:spacing w:after="0" w:line="240" w:lineRule="auto"/>
        <w:rPr>
          <w:rFonts w:ascii="Times New Roman" w:hAnsi="Times New Roman" w:eastAsia="Times New Roman" w:cs="Times New Roman"/>
          <w:sz w:val="24"/>
          <w:szCs w:val="24"/>
          <w:lang w:val="eu-ES" w:eastAsia="eu-ES"/>
        </w:rPr>
      </w:pPr>
    </w:p>
    <w:p xmlns:wp14="http://schemas.microsoft.com/office/word/2010/wordml" w:rsidR="0080202C" w:rsidP="0080202C" w:rsidRDefault="0080202C" w14:paraId="4B94D5A5" wp14:textId="77777777">
      <w:pPr>
        <w:spacing w:after="0" w:line="360" w:lineRule="auto"/>
        <w:textAlignment w:val="baseline"/>
        <w:rPr>
          <w:rFonts w:ascii="Arial" w:hAnsi="Arial" w:eastAsia="Times New Roman" w:cs="Arial"/>
          <w:b/>
          <w:color w:val="FF0000"/>
          <w:sz w:val="32"/>
          <w:szCs w:val="32"/>
          <w:lang w:val="eu-ES" w:eastAsia="eu-ES"/>
        </w:rPr>
      </w:pPr>
    </w:p>
    <w:p xmlns:wp14="http://schemas.microsoft.com/office/word/2010/wordml" w:rsidRPr="0080202C" w:rsidR="0080202C" w:rsidP="0080202C" w:rsidRDefault="0080202C" w14:paraId="3D31A658" wp14:textId="77777777">
      <w:pPr>
        <w:spacing w:after="0" w:line="360" w:lineRule="auto"/>
        <w:textAlignment w:val="baseline"/>
        <w:rPr>
          <w:rFonts w:ascii="Arial" w:hAnsi="Arial" w:eastAsia="Times New Roman" w:cs="Arial"/>
          <w:b/>
          <w:color w:val="FF0000"/>
          <w:sz w:val="32"/>
          <w:szCs w:val="32"/>
          <w:lang w:val="eu-ES" w:eastAsia="eu-ES"/>
        </w:rPr>
      </w:pPr>
      <w:r w:rsidRPr="0080202C">
        <w:rPr>
          <w:rFonts w:ascii="Arial" w:hAnsi="Arial" w:eastAsia="Times New Roman" w:cs="Arial"/>
          <w:b/>
          <w:color w:val="FF0000"/>
          <w:sz w:val="32"/>
          <w:szCs w:val="32"/>
          <w:lang w:val="eu-ES" w:eastAsia="eu-ES"/>
        </w:rPr>
        <w:t>Gogoan izan !!</w:t>
      </w:r>
    </w:p>
    <w:p xmlns:wp14="http://schemas.microsoft.com/office/word/2010/wordml" w:rsidRPr="0080202C" w:rsidR="0080202C" w:rsidP="0080202C" w:rsidRDefault="0080202C" w14:paraId="68685B26" wp14:textId="77777777">
      <w:pPr>
        <w:spacing w:after="0" w:line="360" w:lineRule="auto"/>
        <w:textAlignment w:val="baseline"/>
        <w:rPr>
          <w:rFonts w:ascii="Arial" w:hAnsi="Arial" w:eastAsia="Times New Roman" w:cs="Arial"/>
          <w:color w:val="000000"/>
          <w:sz w:val="24"/>
          <w:szCs w:val="24"/>
          <w:lang w:val="eu-ES" w:eastAsia="eu-ES"/>
        </w:rPr>
      </w:pPr>
      <w:r>
        <w:rPr>
          <w:rFonts w:ascii="Arial" w:hAnsi="Arial" w:eastAsia="Times New Roman" w:cs="Arial"/>
          <w:color w:val="000000"/>
          <w:sz w:val="24"/>
          <w:szCs w:val="24"/>
          <w:lang w:val="eu-ES" w:eastAsia="eu-ES"/>
        </w:rPr>
        <w:t>I</w:t>
      </w:r>
      <w:r w:rsidRPr="0080202C">
        <w:rPr>
          <w:rFonts w:ascii="Arial" w:hAnsi="Arial" w:eastAsia="Times New Roman" w:cs="Arial"/>
          <w:color w:val="000000"/>
          <w:sz w:val="24"/>
          <w:szCs w:val="24"/>
          <w:lang w:val="eu-ES" w:eastAsia="eu-ES"/>
        </w:rPr>
        <w:t>rudia ordenagailuan ikusteko kamer</w:t>
      </w:r>
      <w:r>
        <w:rPr>
          <w:rFonts w:ascii="Arial" w:hAnsi="Arial" w:eastAsia="Times New Roman" w:cs="Arial"/>
          <w:color w:val="000000"/>
          <w:sz w:val="24"/>
          <w:szCs w:val="24"/>
          <w:lang w:val="eu-ES" w:eastAsia="eu-ES"/>
        </w:rPr>
        <w:t>ara konektatuta egon behar d</w:t>
      </w:r>
      <w:r w:rsidRPr="0080202C">
        <w:rPr>
          <w:rFonts w:ascii="Arial" w:hAnsi="Arial" w:eastAsia="Times New Roman" w:cs="Arial"/>
          <w:color w:val="000000"/>
          <w:sz w:val="24"/>
          <w:szCs w:val="24"/>
          <w:lang w:val="eu-ES" w:eastAsia="eu-ES"/>
        </w:rPr>
        <w:t>a</w:t>
      </w:r>
      <w:r>
        <w:rPr>
          <w:rFonts w:ascii="Arial" w:hAnsi="Arial" w:eastAsia="Times New Roman" w:cs="Arial"/>
          <w:color w:val="000000"/>
          <w:sz w:val="24"/>
          <w:szCs w:val="24"/>
          <w:lang w:val="eu-ES" w:eastAsia="eu-ES"/>
        </w:rPr>
        <w:t>!! Hori ikono honetatik egiten d</w:t>
      </w:r>
      <w:r w:rsidRPr="0080202C">
        <w:rPr>
          <w:rFonts w:ascii="Arial" w:hAnsi="Arial" w:eastAsia="Times New Roman" w:cs="Arial"/>
          <w:color w:val="000000"/>
          <w:sz w:val="24"/>
          <w:szCs w:val="24"/>
          <w:lang w:val="eu-ES" w:eastAsia="eu-ES"/>
        </w:rPr>
        <w:t>a:</w:t>
      </w:r>
    </w:p>
    <w:p xmlns:wp14="http://schemas.microsoft.com/office/word/2010/wordml" w:rsidR="008E3550" w:rsidP="0080202C" w:rsidRDefault="0080202C" w14:paraId="3DEEC669" wp14:textId="77777777">
      <w:pPr>
        <w:spacing w:line="360" w:lineRule="auto"/>
        <w:jc w:val="center"/>
        <w:rPr>
          <w:rFonts w:ascii="Arial" w:hAnsi="Arial" w:eastAsia="Times New Roman" w:cs="Arial"/>
          <w:sz w:val="24"/>
          <w:szCs w:val="24"/>
          <w:lang w:val="eu-ES" w:eastAsia="eu-ES"/>
        </w:rPr>
      </w:pPr>
      <w:r>
        <w:rPr>
          <w:noProof/>
          <w:sz w:val="18"/>
          <w:szCs w:val="18"/>
          <w:lang w:val="eu-ES" w:eastAsia="eu-ES"/>
        </w:rPr>
        <w:drawing>
          <wp:inline xmlns:wp14="http://schemas.microsoft.com/office/word/2010/wordprocessingDrawing" distT="0" distB="0" distL="0" distR="0" wp14:anchorId="5D48B9D6" wp14:editId="4A0E32F0">
            <wp:extent cx="957580" cy="739948"/>
            <wp:effectExtent l="0" t="0" r="0" b="3175"/>
            <wp:docPr id="12" name="Irudia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8170" cy="748131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xmlns:wp14="http://schemas.microsoft.com/office/word/2010/wordml" w:rsidRPr="00F14D1C" w:rsidR="00F14D1C" w:rsidP="00F14D1C" w:rsidRDefault="00F14D1C" w14:paraId="39FA33D5" wp14:textId="77777777">
      <w:pPr>
        <w:spacing w:after="0" w:line="360" w:lineRule="auto"/>
        <w:textAlignment w:val="baseline"/>
        <w:rPr>
          <w:rFonts w:ascii="Arial" w:hAnsi="Arial" w:eastAsia="Times New Roman" w:cs="Arial"/>
          <w:color w:val="000000"/>
          <w:sz w:val="24"/>
          <w:szCs w:val="24"/>
          <w:lang w:val="eu-ES" w:eastAsia="eu-ES"/>
        </w:rPr>
      </w:pPr>
      <w:r w:rsidRPr="00F14D1C">
        <w:rPr>
          <w:rFonts w:ascii="Arial" w:hAnsi="Arial" w:eastAsia="Times New Roman" w:cs="Arial"/>
          <w:color w:val="000000"/>
          <w:sz w:val="24"/>
          <w:szCs w:val="24"/>
          <w:lang w:val="eu-ES" w:eastAsia="eu-ES"/>
        </w:rPr>
        <w:t>Aldiz, kameraren parametro-aldaketak softwaretik egiten dira kamerara konektatuta ez gaudenean. Deskonexioa ikono beraren gainean klikatuz egiten da.</w:t>
      </w:r>
      <w:r w:rsidRPr="00F14D1C">
        <w:rPr>
          <w:rFonts w:ascii="Arial" w:hAnsi="Arial" w:eastAsia="Times New Roman" w:cs="Arial"/>
          <w:color w:val="000000"/>
          <w:sz w:val="24"/>
          <w:szCs w:val="24"/>
          <w:lang w:val="eu-ES" w:eastAsia="eu-ES"/>
        </w:rPr>
        <w:br/>
      </w:r>
      <w:r w:rsidRPr="00F14D1C">
        <w:rPr>
          <w:rFonts w:ascii="Arial" w:hAnsi="Arial" w:eastAsia="Times New Roman" w:cs="Arial"/>
          <w:color w:val="000000"/>
          <w:sz w:val="24"/>
          <w:szCs w:val="24"/>
          <w:lang w:val="eu-ES" w:eastAsia="eu-ES"/>
        </w:rPr>
        <w:br/>
      </w:r>
      <w:r w:rsidRPr="00F14D1C">
        <w:rPr>
          <w:rFonts w:ascii="Arial" w:hAnsi="Arial" w:eastAsia="Times New Roman" w:cs="Arial"/>
          <w:color w:val="000000"/>
          <w:sz w:val="24"/>
          <w:szCs w:val="24"/>
          <w:lang w:val="eu-ES" w:eastAsia="eu-ES"/>
        </w:rPr>
        <w:t>Hartutako irudia ikusmen-tresnak aplikatzeko</w:t>
      </w:r>
      <w:r>
        <w:rPr>
          <w:rFonts w:ascii="Arial" w:hAnsi="Arial" w:eastAsia="Times New Roman" w:cs="Arial"/>
          <w:color w:val="000000"/>
          <w:sz w:val="24"/>
          <w:szCs w:val="24"/>
          <w:lang w:val="eu-ES" w:eastAsia="eu-ES"/>
        </w:rPr>
        <w:t xml:space="preserve"> egokia ez denez, </w:t>
      </w:r>
      <w:r w:rsidRPr="00F14D1C">
        <w:rPr>
          <w:rFonts w:ascii="Arial" w:hAnsi="Arial" w:eastAsia="Times New Roman" w:cs="Arial"/>
          <w:color w:val="000000"/>
          <w:sz w:val="24"/>
          <w:szCs w:val="24"/>
          <w:lang w:val="eu-ES" w:eastAsia="eu-ES"/>
        </w:rPr>
        <w:t>sistemak ematen dituen parametroen, kanpoko argiztapenaren eta helburuaren fokuratzearen bidez</w:t>
      </w:r>
      <w:r>
        <w:rPr>
          <w:rFonts w:ascii="Arial" w:hAnsi="Arial" w:eastAsia="Times New Roman" w:cs="Arial"/>
          <w:color w:val="000000"/>
          <w:sz w:val="24"/>
          <w:szCs w:val="24"/>
          <w:lang w:val="eu-ES" w:eastAsia="eu-ES"/>
        </w:rPr>
        <w:t xml:space="preserve"> </w:t>
      </w:r>
      <w:r w:rsidRPr="00F14D1C">
        <w:rPr>
          <w:rFonts w:ascii="Arial" w:hAnsi="Arial" w:eastAsia="Times New Roman" w:cs="Arial"/>
          <w:color w:val="000000"/>
          <w:sz w:val="24"/>
          <w:szCs w:val="24"/>
          <w:lang w:val="eu-ES" w:eastAsia="eu-ES"/>
        </w:rPr>
        <w:t>hobetu behar dugu.</w:t>
      </w:r>
    </w:p>
    <w:p xmlns:wp14="http://schemas.microsoft.com/office/word/2010/wordml" w:rsidR="00E11453" w:rsidP="00F14D1C" w:rsidRDefault="00E11453" w14:paraId="330CAA9F" wp14:textId="77777777">
      <w:pPr>
        <w:pStyle w:val="1izenburua"/>
        <w:numPr>
          <w:ilvl w:val="1"/>
          <w:numId w:val="7"/>
        </w:numPr>
        <w:spacing w:line="360" w:lineRule="auto"/>
        <w:rPr>
          <w:rFonts w:ascii="Arial" w:hAnsi="Arial" w:cs="Arial"/>
          <w:bCs w:val="0"/>
          <w:szCs w:val="24"/>
          <w:lang w:val="eu-ES"/>
        </w:rPr>
      </w:pPr>
      <w:r w:rsidRPr="00F14D1C">
        <w:rPr>
          <w:rFonts w:ascii="Arial" w:hAnsi="Arial" w:cs="Arial"/>
          <w:bCs w:val="0"/>
          <w:szCs w:val="24"/>
          <w:lang w:val="eu-ES"/>
        </w:rPr>
        <w:t>Irudiaren Kalitate Optimizazioa</w:t>
      </w:r>
    </w:p>
    <w:p xmlns:wp14="http://schemas.microsoft.com/office/word/2010/wordml" w:rsidRPr="00F14D1C" w:rsidR="00F14D1C" w:rsidP="00F14D1C" w:rsidRDefault="00F14D1C" w14:paraId="3656B9AB" wp14:textId="77777777">
      <w:pPr>
        <w:rPr>
          <w:lang w:val="eu-ES"/>
        </w:rPr>
      </w:pPr>
    </w:p>
    <w:p xmlns:wp14="http://schemas.microsoft.com/office/word/2010/wordml" w:rsidR="00F14D1C" w:rsidP="00F14D1C" w:rsidRDefault="00F14D1C" w14:paraId="62ED7F77" wp14:textId="77777777">
      <w:pPr>
        <w:spacing w:after="0" w:line="360" w:lineRule="auto"/>
        <w:textAlignment w:val="baseline"/>
        <w:rPr>
          <w:rFonts w:ascii="Arial" w:hAnsi="Arial" w:eastAsia="Times New Roman" w:cs="Arial"/>
          <w:color w:val="000000"/>
          <w:sz w:val="24"/>
          <w:szCs w:val="24"/>
          <w:lang w:val="eu-ES" w:eastAsia="eu-ES"/>
        </w:rPr>
      </w:pPr>
      <w:r>
        <w:rPr>
          <w:rFonts w:ascii="Arial" w:hAnsi="Arial" w:eastAsia="Times New Roman" w:cs="Arial"/>
          <w:color w:val="000000"/>
          <w:sz w:val="24"/>
          <w:szCs w:val="24"/>
          <w:lang w:val="eu-ES" w:eastAsia="eu-ES"/>
        </w:rPr>
        <w:t>Irudia ahalik eta garbiena izan dadin, h</w:t>
      </w:r>
      <w:r w:rsidRPr="00F14D1C">
        <w:rPr>
          <w:rFonts w:ascii="Arial" w:hAnsi="Arial" w:eastAsia="Times New Roman" w:cs="Arial"/>
          <w:color w:val="000000"/>
          <w:sz w:val="24"/>
          <w:szCs w:val="24"/>
          <w:lang w:val="eu-ES" w:eastAsia="eu-ES"/>
        </w:rPr>
        <w:t>iru elementu</w:t>
      </w:r>
      <w:r>
        <w:rPr>
          <w:rFonts w:ascii="Arial" w:hAnsi="Arial" w:eastAsia="Times New Roman" w:cs="Arial"/>
          <w:color w:val="000000"/>
          <w:sz w:val="24"/>
          <w:szCs w:val="24"/>
          <w:lang w:val="eu-ES" w:eastAsia="eu-ES"/>
        </w:rPr>
        <w:t>en (</w:t>
      </w:r>
      <w:r w:rsidRPr="00F14D1C">
        <w:rPr>
          <w:rFonts w:ascii="Arial" w:hAnsi="Arial" w:eastAsia="Times New Roman" w:cs="Arial"/>
          <w:b/>
          <w:color w:val="000000"/>
          <w:sz w:val="24"/>
          <w:szCs w:val="24"/>
          <w:lang w:val="eu-ES" w:eastAsia="eu-ES"/>
        </w:rPr>
        <w:t>kanpoko argiztapena</w:t>
      </w:r>
      <w:r w:rsidRPr="00F14D1C">
        <w:rPr>
          <w:rFonts w:ascii="Arial" w:hAnsi="Arial" w:eastAsia="Times New Roman" w:cs="Arial"/>
          <w:color w:val="000000"/>
          <w:sz w:val="24"/>
          <w:szCs w:val="24"/>
          <w:lang w:val="eu-ES" w:eastAsia="eu-ES"/>
        </w:rPr>
        <w:t xml:space="preserve">, kameraren </w:t>
      </w:r>
      <w:r w:rsidRPr="00F14D1C">
        <w:rPr>
          <w:rFonts w:ascii="Arial" w:hAnsi="Arial" w:eastAsia="Times New Roman" w:cs="Arial"/>
          <w:b/>
          <w:color w:val="000000"/>
          <w:sz w:val="24"/>
          <w:szCs w:val="24"/>
          <w:lang w:val="eu-ES" w:eastAsia="eu-ES"/>
        </w:rPr>
        <w:t>objektiboaren berezko elementuak</w:t>
      </w:r>
      <w:r w:rsidRPr="00F14D1C">
        <w:rPr>
          <w:rFonts w:ascii="Arial" w:hAnsi="Arial" w:eastAsia="Times New Roman" w:cs="Arial"/>
          <w:color w:val="000000"/>
          <w:sz w:val="24"/>
          <w:szCs w:val="24"/>
          <w:lang w:val="eu-ES" w:eastAsia="eu-ES"/>
        </w:rPr>
        <w:t xml:space="preserve"> (diafragmaren irekiera eta fokuratzea) eta </w:t>
      </w:r>
      <w:r w:rsidRPr="00F14D1C">
        <w:rPr>
          <w:rFonts w:ascii="Arial" w:hAnsi="Arial" w:eastAsia="Times New Roman" w:cs="Arial"/>
          <w:b/>
          <w:color w:val="000000"/>
          <w:sz w:val="24"/>
          <w:szCs w:val="24"/>
          <w:lang w:val="eu-ES" w:eastAsia="eu-ES"/>
        </w:rPr>
        <w:t>kameraren parametroak</w:t>
      </w:r>
      <w:r>
        <w:rPr>
          <w:rFonts w:ascii="Arial" w:hAnsi="Arial" w:eastAsia="Times New Roman" w:cs="Arial"/>
          <w:color w:val="000000"/>
          <w:sz w:val="24"/>
          <w:szCs w:val="24"/>
          <w:lang w:val="eu-ES" w:eastAsia="eu-ES"/>
        </w:rPr>
        <w:t>) arteko</w:t>
      </w:r>
      <w:r w:rsidRPr="00F14D1C">
        <w:rPr>
          <w:rFonts w:ascii="Arial" w:hAnsi="Arial" w:eastAsia="Times New Roman" w:cs="Arial"/>
          <w:color w:val="000000"/>
          <w:sz w:val="24"/>
          <w:szCs w:val="24"/>
          <w:lang w:val="eu-ES" w:eastAsia="eu-ES"/>
        </w:rPr>
        <w:t xml:space="preserve"> oreka lortu beharko d</w:t>
      </w:r>
      <w:r>
        <w:rPr>
          <w:rFonts w:ascii="Arial" w:hAnsi="Arial" w:eastAsia="Times New Roman" w:cs="Arial"/>
          <w:color w:val="000000"/>
          <w:sz w:val="24"/>
          <w:szCs w:val="24"/>
          <w:lang w:val="eu-ES" w:eastAsia="eu-ES"/>
        </w:rPr>
        <w:t>ugu</w:t>
      </w:r>
      <w:r w:rsidRPr="00F14D1C">
        <w:rPr>
          <w:rFonts w:ascii="Arial" w:hAnsi="Arial" w:eastAsia="Times New Roman" w:cs="Arial"/>
          <w:color w:val="000000"/>
          <w:sz w:val="24"/>
          <w:szCs w:val="24"/>
          <w:lang w:val="eu-ES" w:eastAsia="eu-ES"/>
        </w:rPr>
        <w:t xml:space="preserve">. </w:t>
      </w:r>
    </w:p>
    <w:p xmlns:wp14="http://schemas.microsoft.com/office/word/2010/wordml" w:rsidR="00EE29BF" w:rsidP="00F14D1C" w:rsidRDefault="00EE29BF" w14:paraId="45FB0818" wp14:textId="77777777">
      <w:pPr>
        <w:spacing w:after="0" w:line="360" w:lineRule="auto"/>
        <w:textAlignment w:val="baseline"/>
        <w:rPr>
          <w:rFonts w:ascii="Arial" w:hAnsi="Arial" w:eastAsia="Times New Roman" w:cs="Arial"/>
          <w:color w:val="000000"/>
          <w:sz w:val="24"/>
          <w:szCs w:val="24"/>
          <w:lang w:val="eu-ES" w:eastAsia="eu-ES"/>
        </w:rPr>
      </w:pPr>
    </w:p>
    <w:p xmlns:wp14="http://schemas.microsoft.com/office/word/2010/wordml" w:rsidR="00F14D1C" w:rsidP="00F14D1C" w:rsidRDefault="00F14D1C" w14:paraId="58F4B4D4" wp14:textId="77777777">
      <w:pPr>
        <w:spacing w:after="0" w:line="360" w:lineRule="auto"/>
        <w:textAlignment w:val="baseline"/>
        <w:rPr>
          <w:rFonts w:ascii="Arial" w:hAnsi="Arial" w:eastAsia="Times New Roman" w:cs="Arial"/>
          <w:color w:val="000000"/>
          <w:sz w:val="24"/>
          <w:szCs w:val="24"/>
          <w:lang w:val="eu-ES" w:eastAsia="eu-ES"/>
        </w:rPr>
      </w:pPr>
      <w:r w:rsidRPr="00F14D1C">
        <w:rPr>
          <w:rFonts w:ascii="Arial" w:hAnsi="Arial" w:eastAsia="Times New Roman" w:cs="Arial"/>
          <w:color w:val="000000"/>
          <w:sz w:val="24"/>
          <w:szCs w:val="24"/>
          <w:lang w:val="eu-ES" w:eastAsia="eu-ES"/>
        </w:rPr>
        <w:t xml:space="preserve">Irudi prozesagarri bat lortzeko parametro optimoak definitzeko prozesua </w:t>
      </w:r>
      <w:r w:rsidR="00FA732D">
        <w:rPr>
          <w:rFonts w:ascii="Arial" w:hAnsi="Arial" w:eastAsia="Times New Roman" w:cs="Arial"/>
          <w:color w:val="000000"/>
          <w:sz w:val="24"/>
          <w:szCs w:val="24"/>
          <w:lang w:val="eu-ES" w:eastAsia="eu-ES"/>
        </w:rPr>
        <w:t>kamera konektatuta dugula egitea ko</w:t>
      </w:r>
      <w:r w:rsidRPr="00F14D1C">
        <w:rPr>
          <w:rFonts w:ascii="Arial" w:hAnsi="Arial" w:eastAsia="Times New Roman" w:cs="Arial"/>
          <w:color w:val="000000"/>
          <w:sz w:val="24"/>
          <w:szCs w:val="24"/>
          <w:lang w:val="eu-ES" w:eastAsia="eu-ES"/>
        </w:rPr>
        <w:t>meni da, irudiak</w:t>
      </w:r>
      <w:r w:rsidR="00FA732D">
        <w:rPr>
          <w:rFonts w:ascii="Arial" w:hAnsi="Arial" w:eastAsia="Times New Roman" w:cs="Arial"/>
          <w:color w:val="000000"/>
          <w:sz w:val="24"/>
          <w:szCs w:val="24"/>
          <w:lang w:val="eu-ES" w:eastAsia="eu-ES"/>
        </w:rPr>
        <w:t>,</w:t>
      </w:r>
      <w:r w:rsidRPr="00F14D1C">
        <w:rPr>
          <w:rFonts w:ascii="Arial" w:hAnsi="Arial" w:eastAsia="Times New Roman" w:cs="Arial"/>
          <w:color w:val="000000"/>
          <w:sz w:val="24"/>
          <w:szCs w:val="24"/>
          <w:lang w:val="eu-ES" w:eastAsia="eu-ES"/>
        </w:rPr>
        <w:t xml:space="preserve"> parametroekin duen aldaketa denbora errealean </w:t>
      </w:r>
      <w:r w:rsidR="00FA732D">
        <w:rPr>
          <w:rFonts w:ascii="Arial" w:hAnsi="Arial" w:eastAsia="Times New Roman" w:cs="Arial"/>
          <w:color w:val="000000"/>
          <w:sz w:val="24"/>
          <w:szCs w:val="24"/>
          <w:lang w:val="eu-ES" w:eastAsia="eu-ES"/>
        </w:rPr>
        <w:t>ikuste</w:t>
      </w:r>
      <w:r w:rsidRPr="00F14D1C">
        <w:rPr>
          <w:rFonts w:ascii="Arial" w:hAnsi="Arial" w:eastAsia="Times New Roman" w:cs="Arial"/>
          <w:color w:val="000000"/>
          <w:sz w:val="24"/>
          <w:szCs w:val="24"/>
          <w:lang w:val="eu-ES" w:eastAsia="eu-ES"/>
        </w:rPr>
        <w:t xml:space="preserve">ko aukera ematen </w:t>
      </w:r>
      <w:r w:rsidR="00FA732D">
        <w:rPr>
          <w:rFonts w:ascii="Arial" w:hAnsi="Arial" w:eastAsia="Times New Roman" w:cs="Arial"/>
          <w:color w:val="000000"/>
          <w:sz w:val="24"/>
          <w:szCs w:val="24"/>
          <w:lang w:val="eu-ES" w:eastAsia="eu-ES"/>
        </w:rPr>
        <w:t>duelako</w:t>
      </w:r>
      <w:r w:rsidRPr="00F14D1C">
        <w:rPr>
          <w:rFonts w:ascii="Arial" w:hAnsi="Arial" w:eastAsia="Times New Roman" w:cs="Arial"/>
          <w:color w:val="000000"/>
          <w:sz w:val="24"/>
          <w:szCs w:val="24"/>
          <w:lang w:val="eu-ES" w:eastAsia="eu-ES"/>
        </w:rPr>
        <w:t>.</w:t>
      </w:r>
    </w:p>
    <w:p xmlns:wp14="http://schemas.microsoft.com/office/word/2010/wordml" w:rsidR="00F14D1C" w:rsidP="00F14D1C" w:rsidRDefault="00EE29BF" w14:paraId="0EC4645B" wp14:textId="77777777">
      <w:pPr>
        <w:spacing w:after="0" w:line="360" w:lineRule="auto"/>
        <w:textAlignment w:val="baseline"/>
        <w:rPr>
          <w:rFonts w:ascii="Arial" w:hAnsi="Arial" w:eastAsia="Times New Roman" w:cs="Arial"/>
          <w:color w:val="000000"/>
          <w:sz w:val="24"/>
          <w:szCs w:val="24"/>
          <w:lang w:val="eu-ES" w:eastAsia="eu-ES"/>
        </w:rPr>
      </w:pPr>
      <w:r>
        <w:rPr>
          <w:rFonts w:ascii="Arial" w:hAnsi="Arial" w:eastAsia="Times New Roman" w:cs="Arial"/>
          <w:noProof/>
          <w:color w:val="000000"/>
          <w:sz w:val="24"/>
          <w:szCs w:val="24"/>
          <w:lang w:val="eu-ES" w:eastAsia="eu-ES"/>
        </w:rPr>
        <w:drawing>
          <wp:anchor xmlns:wp14="http://schemas.microsoft.com/office/word/2010/wordprocessingDrawing" distT="0" distB="0" distL="0" distR="0" simplePos="0" relativeHeight="251673600" behindDoc="0" locked="0" layoutInCell="1" allowOverlap="1" wp14:anchorId="0A3E1447" wp14:editId="7777777">
            <wp:simplePos x="0" y="0"/>
            <wp:positionH relativeFrom="margin">
              <wp:align>center</wp:align>
            </wp:positionH>
            <wp:positionV relativeFrom="paragraph">
              <wp:posOffset>236220</wp:posOffset>
            </wp:positionV>
            <wp:extent cx="4715510" cy="3486785"/>
            <wp:effectExtent l="0" t="0" r="8890" b="0"/>
            <wp:wrapTopAndBottom/>
            <wp:docPr id="13" name="Irudia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15510" cy="3486785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xmlns:wp14="http://schemas.microsoft.com/office/word/2010/wordml" w:rsidRPr="00082E79" w:rsidR="00F14D1C" w:rsidP="00F14D1C" w:rsidRDefault="004A3961" w14:paraId="73213A48" wp14:textId="77777777">
      <w:pPr>
        <w:spacing w:after="0" w:line="360" w:lineRule="auto"/>
        <w:textAlignment w:val="baseline"/>
        <w:rPr>
          <w:rFonts w:ascii="Arial" w:hAnsi="Arial" w:eastAsia="Times New Roman" w:cs="Arial"/>
          <w:color w:val="000000"/>
          <w:sz w:val="24"/>
          <w:szCs w:val="24"/>
          <w:lang w:val="eu-ES" w:eastAsia="eu-ES"/>
        </w:rPr>
      </w:pPr>
      <w:r>
        <w:rPr>
          <w:noProof/>
          <w:szCs w:val="18"/>
          <w:lang w:val="eu-ES" w:eastAsia="eu-ES"/>
        </w:rPr>
        <w:drawing>
          <wp:anchor xmlns:wp14="http://schemas.microsoft.com/office/word/2010/wordprocessingDrawing" distT="0" distB="0" distL="0" distR="0" simplePos="0" relativeHeight="251674624" behindDoc="0" locked="0" layoutInCell="1" allowOverlap="1" wp14:anchorId="17571C9B" wp14:editId="7777777">
            <wp:simplePos x="0" y="0"/>
            <wp:positionH relativeFrom="margin">
              <wp:align>center</wp:align>
            </wp:positionH>
            <wp:positionV relativeFrom="paragraph">
              <wp:posOffset>1106805</wp:posOffset>
            </wp:positionV>
            <wp:extent cx="2596515" cy="2087245"/>
            <wp:effectExtent l="0" t="0" r="0" b="8255"/>
            <wp:wrapTopAndBottom/>
            <wp:docPr id="14" name="Irudia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6515" cy="2087245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82E79">
        <w:rPr>
          <w:rFonts w:ascii="Arial" w:hAnsi="Arial" w:eastAsia="Times New Roman" w:cs="Arial"/>
          <w:color w:val="000000"/>
          <w:sz w:val="24"/>
          <w:szCs w:val="24"/>
          <w:lang w:val="eu-ES" w:eastAsia="eu-ES"/>
        </w:rPr>
        <w:t>L</w:t>
      </w:r>
      <w:r w:rsidRPr="00082E79" w:rsidR="00082E79">
        <w:rPr>
          <w:rFonts w:ascii="Arial" w:hAnsi="Arial" w:eastAsia="Times New Roman" w:cs="Arial"/>
          <w:color w:val="000000"/>
          <w:sz w:val="24"/>
          <w:szCs w:val="24"/>
          <w:lang w:val="eu-ES" w:eastAsia="eu-ES"/>
        </w:rPr>
        <w:t>ehenik kameraren objektiboaren fokuratzea doitzea</w:t>
      </w:r>
      <w:r w:rsidR="00082E79">
        <w:rPr>
          <w:rFonts w:ascii="Arial" w:hAnsi="Arial" w:eastAsia="Times New Roman" w:cs="Arial"/>
          <w:color w:val="000000"/>
          <w:sz w:val="24"/>
          <w:szCs w:val="24"/>
          <w:lang w:val="eu-ES" w:eastAsia="eu-ES"/>
        </w:rPr>
        <w:t xml:space="preserve"> komeni da</w:t>
      </w:r>
      <w:r w:rsidRPr="00082E79" w:rsidR="00082E79">
        <w:rPr>
          <w:rFonts w:ascii="Arial" w:hAnsi="Arial" w:eastAsia="Times New Roman" w:cs="Arial"/>
          <w:color w:val="000000"/>
          <w:sz w:val="24"/>
          <w:szCs w:val="24"/>
          <w:lang w:val="eu-ES" w:eastAsia="eu-ES"/>
        </w:rPr>
        <w:t>. Hori</w:t>
      </w:r>
      <w:r w:rsidR="00082E79">
        <w:rPr>
          <w:rFonts w:ascii="Arial" w:hAnsi="Arial" w:eastAsia="Times New Roman" w:cs="Arial"/>
          <w:color w:val="000000"/>
          <w:sz w:val="24"/>
          <w:szCs w:val="24"/>
          <w:lang w:val="eu-ES" w:eastAsia="eu-ES"/>
        </w:rPr>
        <w:t>, objektiboko</w:t>
      </w:r>
      <w:r w:rsidRPr="00082E79" w:rsidR="00082E79">
        <w:rPr>
          <w:rFonts w:ascii="Arial" w:hAnsi="Arial" w:eastAsia="Times New Roman" w:cs="Arial"/>
          <w:color w:val="000000"/>
          <w:sz w:val="24"/>
          <w:szCs w:val="24"/>
          <w:lang w:val="eu-ES" w:eastAsia="eu-ES"/>
        </w:rPr>
        <w:t xml:space="preserve"> erruleta</w:t>
      </w:r>
      <w:r w:rsidR="00082E79">
        <w:rPr>
          <w:rFonts w:ascii="Arial" w:hAnsi="Arial" w:eastAsia="Times New Roman" w:cs="Arial"/>
          <w:color w:val="000000"/>
          <w:sz w:val="24"/>
          <w:szCs w:val="24"/>
          <w:lang w:val="eu-ES" w:eastAsia="eu-ES"/>
        </w:rPr>
        <w:t>ren</w:t>
      </w:r>
      <w:r w:rsidRPr="00082E79" w:rsidR="00082E79">
        <w:rPr>
          <w:rFonts w:ascii="Arial" w:hAnsi="Arial" w:eastAsia="Times New Roman" w:cs="Arial"/>
          <w:color w:val="000000"/>
          <w:sz w:val="24"/>
          <w:szCs w:val="24"/>
          <w:lang w:val="eu-ES" w:eastAsia="eu-ES"/>
        </w:rPr>
        <w:t xml:space="preserve"> bidez egiten da. </w:t>
      </w:r>
      <w:r w:rsidR="00082E79">
        <w:rPr>
          <w:rFonts w:ascii="Arial" w:hAnsi="Arial" w:eastAsia="Times New Roman" w:cs="Arial"/>
          <w:color w:val="000000"/>
          <w:sz w:val="24"/>
          <w:szCs w:val="24"/>
          <w:lang w:val="eu-ES" w:eastAsia="eu-ES"/>
        </w:rPr>
        <w:t>Sartzen den argia, o</w:t>
      </w:r>
      <w:r w:rsidRPr="00082E79" w:rsidR="00082E79">
        <w:rPr>
          <w:rFonts w:ascii="Arial" w:hAnsi="Arial" w:eastAsia="Times New Roman" w:cs="Arial"/>
          <w:color w:val="000000"/>
          <w:sz w:val="24"/>
          <w:szCs w:val="24"/>
          <w:lang w:val="eu-ES" w:eastAsia="eu-ES"/>
        </w:rPr>
        <w:t>bjektiboaren diafragma irekiz edo itxiz ere kontrola dezakegu (oro har, argi asko badago, itxi egingo dugu, eta gutxi badago, ireki).</w:t>
      </w:r>
    </w:p>
    <w:p xmlns:wp14="http://schemas.microsoft.com/office/word/2010/wordml" w:rsidR="00F14D1C" w:rsidP="00F14D1C" w:rsidRDefault="00F14D1C" w14:paraId="049F31CB" wp14:textId="77777777">
      <w:pPr>
        <w:spacing w:after="0" w:line="360" w:lineRule="auto"/>
        <w:textAlignment w:val="baseline"/>
        <w:rPr>
          <w:rFonts w:ascii="Arial" w:hAnsi="Arial" w:eastAsia="Times New Roman" w:cs="Arial"/>
          <w:color w:val="000000"/>
          <w:sz w:val="24"/>
          <w:szCs w:val="24"/>
          <w:lang w:val="eu-ES" w:eastAsia="eu-ES"/>
        </w:rPr>
      </w:pPr>
    </w:p>
    <w:p xmlns:wp14="http://schemas.microsoft.com/office/word/2010/wordml" w:rsidR="00082E79" w:rsidP="00082E79" w:rsidRDefault="00082E79" w14:paraId="53128261" wp14:textId="77777777">
      <w:pPr>
        <w:pStyle w:val="textogeneral"/>
        <w:rPr>
          <w:szCs w:val="18"/>
        </w:rPr>
      </w:pPr>
    </w:p>
    <w:p xmlns:wp14="http://schemas.microsoft.com/office/word/2010/wordml" w:rsidR="00082E79" w:rsidP="00F14D1C" w:rsidRDefault="004A3961" w14:paraId="6565B95E" wp14:textId="77777777">
      <w:pPr>
        <w:spacing w:after="0" w:line="360" w:lineRule="auto"/>
        <w:textAlignment w:val="baseline"/>
        <w:rPr>
          <w:rFonts w:ascii="Arial" w:hAnsi="Arial" w:eastAsia="Times New Roman" w:cs="Arial"/>
          <w:color w:val="000000"/>
          <w:sz w:val="24"/>
          <w:szCs w:val="24"/>
          <w:lang w:val="eu-ES" w:eastAsia="eu-ES"/>
        </w:rPr>
      </w:pPr>
      <w:r>
        <w:rPr>
          <w:rFonts w:ascii="Arial" w:hAnsi="Arial" w:eastAsia="Times New Roman" w:cs="Arial"/>
          <w:noProof/>
          <w:color w:val="000000"/>
          <w:sz w:val="24"/>
          <w:szCs w:val="24"/>
          <w:lang w:val="eu-ES" w:eastAsia="eu-ES"/>
        </w:rPr>
        <w:drawing>
          <wp:anchor xmlns:wp14="http://schemas.microsoft.com/office/word/2010/wordprocessingDrawing" distT="0" distB="0" distL="0" distR="0" simplePos="0" relativeHeight="251675648" behindDoc="0" locked="0" layoutInCell="1" allowOverlap="1" wp14:anchorId="704EB5FF" wp14:editId="7777777">
            <wp:simplePos x="0" y="0"/>
            <wp:positionH relativeFrom="margin">
              <wp:align>center</wp:align>
            </wp:positionH>
            <wp:positionV relativeFrom="paragraph">
              <wp:posOffset>1132840</wp:posOffset>
            </wp:positionV>
            <wp:extent cx="4682490" cy="3185160"/>
            <wp:effectExtent l="0" t="0" r="3810" b="0"/>
            <wp:wrapTopAndBottom/>
            <wp:docPr id="15" name="Irudia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82490" cy="318516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206017" w:rsidR="00206017">
        <w:rPr>
          <w:rFonts w:ascii="Arial" w:hAnsi="Arial" w:eastAsia="Times New Roman" w:cs="Arial"/>
          <w:color w:val="000000"/>
          <w:sz w:val="24"/>
          <w:szCs w:val="24"/>
          <w:lang w:val="eu-ES" w:eastAsia="eu-ES"/>
        </w:rPr>
        <w:t>Kontrolatu ditzakegun kameraren parametroak esposizioa (normalean esposiz</w:t>
      </w:r>
      <w:r w:rsidR="00206017">
        <w:rPr>
          <w:rFonts w:ascii="Arial" w:hAnsi="Arial" w:eastAsia="Times New Roman" w:cs="Arial"/>
          <w:color w:val="000000"/>
          <w:sz w:val="24"/>
          <w:szCs w:val="24"/>
          <w:lang w:val="eu-ES" w:eastAsia="eu-ES"/>
        </w:rPr>
        <w:t>io automatikoa aukeratuko dugu (</w:t>
      </w:r>
      <w:r w:rsidRPr="00206017" w:rsidR="00206017">
        <w:rPr>
          <w:rFonts w:ascii="Arial" w:hAnsi="Arial" w:eastAsia="Times New Roman" w:cs="Arial"/>
          <w:color w:val="000000"/>
          <w:sz w:val="24"/>
          <w:szCs w:val="24"/>
          <w:lang w:val="eu-ES" w:eastAsia="eu-ES"/>
        </w:rPr>
        <w:t>sistema automatikoki doitzen da jasotzen duen argiaren arabera)</w:t>
      </w:r>
      <w:r>
        <w:rPr>
          <w:rFonts w:ascii="Arial" w:hAnsi="Arial" w:eastAsia="Times New Roman" w:cs="Arial"/>
          <w:color w:val="000000"/>
          <w:sz w:val="24"/>
          <w:szCs w:val="24"/>
          <w:lang w:val="eu-ES" w:eastAsia="eu-ES"/>
        </w:rPr>
        <w:t>)</w:t>
      </w:r>
      <w:r w:rsidRPr="00206017" w:rsidR="00206017">
        <w:rPr>
          <w:rFonts w:ascii="Arial" w:hAnsi="Arial" w:eastAsia="Times New Roman" w:cs="Arial"/>
          <w:color w:val="000000"/>
          <w:sz w:val="24"/>
          <w:szCs w:val="24"/>
          <w:lang w:val="eu-ES" w:eastAsia="eu-ES"/>
        </w:rPr>
        <w:t xml:space="preserve"> eta argiztapen propioa (kamera honek bi LED eraztun ditu, eta bakoitzak bere aldetik </w:t>
      </w:r>
      <w:r>
        <w:rPr>
          <w:rFonts w:ascii="Arial" w:hAnsi="Arial" w:eastAsia="Times New Roman" w:cs="Arial"/>
          <w:color w:val="000000"/>
          <w:sz w:val="24"/>
          <w:szCs w:val="24"/>
          <w:lang w:val="eu-ES" w:eastAsia="eu-ES"/>
        </w:rPr>
        <w:t>“disparatu” daiteke</w:t>
      </w:r>
      <w:r w:rsidRPr="00206017" w:rsidR="00206017">
        <w:rPr>
          <w:rFonts w:ascii="Arial" w:hAnsi="Arial" w:eastAsia="Times New Roman" w:cs="Arial"/>
          <w:color w:val="000000"/>
          <w:sz w:val="24"/>
          <w:szCs w:val="24"/>
          <w:lang w:val="eu-ES" w:eastAsia="eu-ES"/>
        </w:rPr>
        <w:t>) dira.</w:t>
      </w:r>
    </w:p>
    <w:p xmlns:wp14="http://schemas.microsoft.com/office/word/2010/wordml" w:rsidRPr="00635F13" w:rsidR="00635F13" w:rsidP="00635F13" w:rsidRDefault="00635F13" w14:paraId="62486C05" wp14:textId="77777777">
      <w:pPr>
        <w:spacing w:after="0" w:line="240" w:lineRule="auto"/>
        <w:rPr>
          <w:rFonts w:ascii="Times New Roman" w:hAnsi="Times New Roman" w:eastAsia="Times New Roman" w:cs="Times New Roman"/>
          <w:sz w:val="24"/>
          <w:szCs w:val="24"/>
          <w:lang w:val="eu-ES" w:eastAsia="eu-ES"/>
        </w:rPr>
      </w:pPr>
      <w:r w:rsidRPr="00635F13">
        <w:rPr>
          <w:rFonts w:ascii="Times New Roman" w:hAnsi="Times New Roman" w:eastAsia="Times New Roman" w:cs="Times New Roman"/>
          <w:sz w:val="24"/>
          <w:szCs w:val="24"/>
          <w:lang w:val="eu-ES" w:eastAsia="eu-ES"/>
        </w:rPr>
        <w:br/>
      </w:r>
    </w:p>
    <w:p xmlns:wp14="http://schemas.microsoft.com/office/word/2010/wordml" w:rsidRPr="00635F13" w:rsidR="00635F13" w:rsidP="00635F13" w:rsidRDefault="00635F13" w14:paraId="01CB0EDE" wp14:textId="77777777">
      <w:pPr>
        <w:spacing w:after="0" w:line="360" w:lineRule="auto"/>
        <w:textAlignment w:val="baseline"/>
        <w:rPr>
          <w:rFonts w:ascii="Arial" w:hAnsi="Arial" w:eastAsia="Times New Roman" w:cs="Arial"/>
          <w:color w:val="000000"/>
          <w:sz w:val="24"/>
          <w:szCs w:val="24"/>
          <w:lang w:val="eu-ES" w:eastAsia="eu-ES"/>
        </w:rPr>
      </w:pPr>
      <w:r w:rsidRPr="00635F13">
        <w:rPr>
          <w:rFonts w:ascii="Arial" w:hAnsi="Arial" w:eastAsia="Times New Roman" w:cs="Arial"/>
          <w:color w:val="000000"/>
          <w:sz w:val="24"/>
          <w:szCs w:val="24"/>
          <w:lang w:val="eu-ES" w:eastAsia="eu-ES"/>
        </w:rPr>
        <w:t>Parametro guztiak doitu ondoren, irudi honetara irits gaitezke, eta irudi horren gainean aplikatu ahal izango ditugu ikusmen-tresnak.</w:t>
      </w:r>
    </w:p>
    <w:p xmlns:wp14="http://schemas.microsoft.com/office/word/2010/wordml" w:rsidR="00206017" w:rsidP="00F14D1C" w:rsidRDefault="00635F13" w14:paraId="277D1428" wp14:textId="77777777">
      <w:pPr>
        <w:spacing w:after="0" w:line="360" w:lineRule="auto"/>
        <w:textAlignment w:val="baseline"/>
        <w:rPr>
          <w:rFonts w:ascii="Arial" w:hAnsi="Arial" w:eastAsia="Times New Roman" w:cs="Arial"/>
          <w:color w:val="000000"/>
          <w:sz w:val="24"/>
          <w:szCs w:val="24"/>
          <w:lang w:val="eu-ES" w:eastAsia="eu-ES"/>
        </w:rPr>
      </w:pPr>
      <w:r>
        <w:rPr>
          <w:rFonts w:ascii="Arial" w:hAnsi="Arial" w:eastAsia="Times New Roman" w:cs="Arial"/>
          <w:noProof/>
          <w:color w:val="000000"/>
          <w:sz w:val="24"/>
          <w:szCs w:val="24"/>
          <w:lang w:val="eu-ES" w:eastAsia="eu-ES"/>
        </w:rPr>
        <w:drawing>
          <wp:anchor xmlns:wp14="http://schemas.microsoft.com/office/word/2010/wordprocessingDrawing" distT="0" distB="0" distL="0" distR="0" simplePos="0" relativeHeight="251676672" behindDoc="0" locked="0" layoutInCell="1" allowOverlap="1" wp14:anchorId="166DFEAD" wp14:editId="7777777">
            <wp:simplePos x="0" y="0"/>
            <wp:positionH relativeFrom="margin">
              <wp:align>center</wp:align>
            </wp:positionH>
            <wp:positionV relativeFrom="paragraph">
              <wp:posOffset>347980</wp:posOffset>
            </wp:positionV>
            <wp:extent cx="1650365" cy="1743929"/>
            <wp:effectExtent l="0" t="0" r="6985" b="8890"/>
            <wp:wrapTopAndBottom/>
            <wp:docPr id="16" name="Irudia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50365" cy="1743929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xmlns:wp14="http://schemas.microsoft.com/office/word/2010/wordml" w:rsidR="00635F13" w:rsidP="00F14D1C" w:rsidRDefault="00635F13" w14:paraId="4101652C" wp14:textId="77777777">
      <w:pPr>
        <w:spacing w:after="0" w:line="360" w:lineRule="auto"/>
        <w:textAlignment w:val="baseline"/>
        <w:rPr>
          <w:rFonts w:ascii="Arial" w:hAnsi="Arial" w:eastAsia="Times New Roman" w:cs="Arial"/>
          <w:color w:val="000000"/>
          <w:sz w:val="24"/>
          <w:szCs w:val="24"/>
          <w:lang w:val="eu-ES" w:eastAsia="eu-ES"/>
        </w:rPr>
      </w:pPr>
    </w:p>
    <w:p xmlns:wp14="http://schemas.microsoft.com/office/word/2010/wordml" w:rsidRPr="00206017" w:rsidR="00206017" w:rsidP="00F14D1C" w:rsidRDefault="00206017" w14:paraId="4B99056E" wp14:textId="77777777">
      <w:pPr>
        <w:spacing w:after="0" w:line="360" w:lineRule="auto"/>
        <w:textAlignment w:val="baseline"/>
        <w:rPr>
          <w:rFonts w:ascii="Arial" w:hAnsi="Arial" w:eastAsia="Times New Roman" w:cs="Arial"/>
          <w:color w:val="000000"/>
          <w:sz w:val="24"/>
          <w:szCs w:val="24"/>
          <w:lang w:val="es-ES" w:eastAsia="eu-ES"/>
        </w:rPr>
      </w:pPr>
    </w:p>
    <w:p xmlns:wp14="http://schemas.microsoft.com/office/word/2010/wordml" w:rsidRPr="00635F13" w:rsidR="00E11453" w:rsidP="00635F13" w:rsidRDefault="008154B7" w14:paraId="3956B002" wp14:textId="77777777">
      <w:pPr>
        <w:pStyle w:val="1izenburua"/>
        <w:numPr>
          <w:ilvl w:val="1"/>
          <w:numId w:val="7"/>
        </w:numPr>
        <w:spacing w:line="360" w:lineRule="auto"/>
        <w:rPr>
          <w:rFonts w:ascii="Arial" w:hAnsi="Arial" w:cs="Arial"/>
          <w:bCs w:val="0"/>
          <w:szCs w:val="24"/>
          <w:lang w:val="eu-ES"/>
        </w:rPr>
      </w:pPr>
      <w:r>
        <w:rPr>
          <w:rFonts w:ascii="Arial" w:hAnsi="Arial" w:cs="Arial"/>
          <w:bCs w:val="0"/>
          <w:szCs w:val="24"/>
          <w:lang w:val="eu-ES"/>
        </w:rPr>
        <w:t>Ondorioak</w:t>
      </w:r>
    </w:p>
    <w:p xmlns:wp14="http://schemas.microsoft.com/office/word/2010/wordml" w:rsidR="008154B7" w:rsidP="008154B7" w:rsidRDefault="008154B7" w14:paraId="6E417DA1" wp14:textId="77777777">
      <w:pPr>
        <w:pStyle w:val="Normalaweb"/>
        <w:numPr>
          <w:ilvl w:val="0"/>
          <w:numId w:val="15"/>
        </w:numPr>
        <w:spacing w:line="360" w:lineRule="auto"/>
        <w:rPr>
          <w:rFonts w:ascii="Arial" w:hAnsi="Arial" w:cs="Arial"/>
          <w:color w:val="000000"/>
        </w:rPr>
      </w:pPr>
      <w:proofErr w:type="spellStart"/>
      <w:r w:rsidRPr="008154B7">
        <w:rPr>
          <w:rFonts w:ascii="Arial" w:hAnsi="Arial" w:cs="Arial"/>
          <w:color w:val="000000"/>
        </w:rPr>
        <w:t>Cognex</w:t>
      </w:r>
      <w:proofErr w:type="spellEnd"/>
      <w:r w:rsidRPr="008154B7">
        <w:rPr>
          <w:rFonts w:ascii="Arial" w:hAnsi="Arial" w:cs="Arial"/>
          <w:color w:val="000000"/>
        </w:rPr>
        <w:t xml:space="preserve"> 5100 kameraren erabilera egokiak hainbat gaitasun tekniko eskatzen ditu; hala ere, behar bezala konfiguratuz gero, kalitate handiko emaitzak eskaintzen ditu. </w:t>
      </w:r>
    </w:p>
    <w:p xmlns:wp14="http://schemas.microsoft.com/office/word/2010/wordml" w:rsidRPr="008154B7" w:rsidR="008154B7" w:rsidP="008154B7" w:rsidRDefault="008154B7" w14:paraId="59ACA48B" wp14:textId="77777777">
      <w:pPr>
        <w:pStyle w:val="Normalaweb"/>
        <w:numPr>
          <w:ilvl w:val="0"/>
          <w:numId w:val="15"/>
        </w:numPr>
        <w:spacing w:line="360" w:lineRule="auto"/>
        <w:rPr>
          <w:rFonts w:ascii="Arial" w:hAnsi="Arial" w:cs="Arial"/>
          <w:color w:val="000000"/>
        </w:rPr>
      </w:pPr>
      <w:r w:rsidRPr="008154B7">
        <w:rPr>
          <w:rFonts w:ascii="Arial" w:hAnsi="Arial" w:cs="Arial"/>
          <w:color w:val="000000"/>
        </w:rPr>
        <w:t xml:space="preserve">Argitasun, </w:t>
      </w:r>
      <w:proofErr w:type="spellStart"/>
      <w:r w:rsidRPr="008154B7">
        <w:rPr>
          <w:rFonts w:ascii="Arial" w:hAnsi="Arial" w:cs="Arial"/>
          <w:color w:val="000000"/>
        </w:rPr>
        <w:t>enfoke</w:t>
      </w:r>
      <w:proofErr w:type="spellEnd"/>
      <w:r w:rsidRPr="008154B7">
        <w:rPr>
          <w:rFonts w:ascii="Arial" w:hAnsi="Arial" w:cs="Arial"/>
          <w:color w:val="000000"/>
        </w:rPr>
        <w:t xml:space="preserve"> eta esposizio parametroen arteko oreka funtsezkoa da irudiaren kalitate optimoa lortzeko.</w:t>
      </w:r>
    </w:p>
    <w:p xmlns:wp14="http://schemas.microsoft.com/office/word/2010/wordml" w:rsidRPr="008154B7" w:rsidR="008154B7" w:rsidP="008154B7" w:rsidRDefault="008154B7" w14:paraId="2EBDCF7F" wp14:textId="77777777">
      <w:pPr>
        <w:pStyle w:val="Normalaweb"/>
        <w:numPr>
          <w:ilvl w:val="0"/>
          <w:numId w:val="15"/>
        </w:numPr>
        <w:spacing w:line="360" w:lineRule="auto"/>
        <w:rPr>
          <w:rFonts w:ascii="Arial" w:hAnsi="Arial" w:cs="Arial"/>
          <w:color w:val="000000"/>
        </w:rPr>
      </w:pPr>
      <w:r w:rsidRPr="008154B7">
        <w:rPr>
          <w:rFonts w:ascii="Arial" w:hAnsi="Arial" w:cs="Arial"/>
          <w:color w:val="000000"/>
        </w:rPr>
        <w:t>In-</w:t>
      </w:r>
      <w:proofErr w:type="spellStart"/>
      <w:r w:rsidRPr="008154B7">
        <w:rPr>
          <w:rFonts w:ascii="Arial" w:hAnsi="Arial" w:cs="Arial"/>
          <w:color w:val="000000"/>
        </w:rPr>
        <w:t>Sight</w:t>
      </w:r>
      <w:proofErr w:type="spellEnd"/>
      <w:r w:rsidRPr="008154B7">
        <w:rPr>
          <w:rFonts w:ascii="Arial" w:hAnsi="Arial" w:cs="Arial"/>
          <w:color w:val="000000"/>
        </w:rPr>
        <w:t xml:space="preserve"> softwarea ikusmen artifizialerako tresna sendoa da, baina bere potentzial osoa aprobetxatzeko, oinarrizko konfigurazio tekniko egokia behar da.</w:t>
      </w:r>
    </w:p>
    <w:p xmlns:wp14="http://schemas.microsoft.com/office/word/2010/wordml" w:rsidRPr="005B7239" w:rsidR="00885DF0" w:rsidP="008154B7" w:rsidRDefault="00885DF0" w14:paraId="1299C43A" wp14:textId="77777777">
      <w:pPr>
        <w:pStyle w:val="1izenburua"/>
        <w:spacing w:line="360" w:lineRule="auto"/>
        <w:rPr>
          <w:rFonts w:ascii="Arial" w:hAnsi="Arial" w:cs="Arial"/>
          <w:sz w:val="24"/>
          <w:szCs w:val="24"/>
          <w:lang w:val="eu-ES"/>
        </w:rPr>
      </w:pPr>
    </w:p>
    <w:sectPr w:rsidRPr="005B7239" w:rsidR="00885DF0" w:rsidSect="00093622">
      <w:headerReference w:type="default" r:id="rId28"/>
      <w:footerReference w:type="default" r:id="rId29"/>
      <w:pgSz w:w="12240" w:h="15840" w:orient="portrait"/>
      <w:pgMar w:top="1701" w:right="1418" w:bottom="1418" w:left="1701" w:header="142" w:footer="720" w:gutter="0"/>
      <w:pgNumType w:start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xmlns:wp14="http://schemas.microsoft.com/office/word/2010/wordml" w:rsidR="00816662" w:rsidP="00530AAA" w:rsidRDefault="00816662" w14:paraId="3461D779" wp14:textId="77777777">
      <w:pPr>
        <w:spacing w:after="0" w:line="240" w:lineRule="auto"/>
      </w:pPr>
      <w:r>
        <w:separator/>
      </w:r>
    </w:p>
  </w:endnote>
  <w:endnote w:type="continuationSeparator" w:id="0">
    <w:p xmlns:wp14="http://schemas.microsoft.com/office/word/2010/wordml" w:rsidR="00816662" w:rsidP="00530AAA" w:rsidRDefault="00816662" w14:paraId="3CF2D8B6" wp14:textId="7777777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Mincho">
    <w:altName w:val="ＭＳ 明朝"/>
    <w:panose1 w:val="02020609040205080304"/>
    <w:charset w:val="80"/>
    <w:family w:val="roman"/>
    <w:notTrueType/>
    <w:pitch w:val="fixed"/>
    <w:sig w:usb0="00000001" w:usb1="08070000" w:usb2="00000010" w:usb3="00000000" w:csb0="0002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ourier">
    <w:panose1 w:val="02070409020205020404"/>
    <w:charset w:val="00"/>
    <w:family w:val="auto"/>
    <w:pitch w:val="variable"/>
    <w:sig w:usb0="00000003" w:usb1="00000000" w:usb2="00000000" w:usb3="00000000" w:csb0="00000001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1460339317"/>
      <w:docPartObj>
        <w:docPartGallery w:val="Page Numbers (Bottom of Page)"/>
        <w:docPartUnique/>
      </w:docPartObj>
    </w:sdtPr>
    <w:sdtEndPr/>
    <w:sdtContent>
      <w:p xmlns:wp14="http://schemas.microsoft.com/office/word/2010/wordml" w:rsidR="006B5319" w:rsidRDefault="006B5319" w14:paraId="73507F4C" wp14:textId="77777777">
        <w:pPr>
          <w:pStyle w:val="Orri-oina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Pr="00B6247A" w:rsidR="00B6247A">
          <w:rPr>
            <w:noProof/>
            <w:lang w:val="eu-ES"/>
          </w:rPr>
          <w:t>8</w:t>
        </w:r>
        <w:r>
          <w:fldChar w:fldCharType="end"/>
        </w:r>
      </w:p>
    </w:sdtContent>
  </w:sdt>
  <w:p xmlns:wp14="http://schemas.microsoft.com/office/word/2010/wordml" w:rsidR="006B5319" w:rsidRDefault="006B5319" w14:paraId="4DDBEF00" wp14:textId="77777777">
    <w:pPr>
      <w:pStyle w:val="Orri-oin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xmlns:wp14="http://schemas.microsoft.com/office/word/2010/wordml" w:rsidR="00816662" w:rsidP="00530AAA" w:rsidRDefault="00816662" w14:paraId="1FC39945" wp14:textId="77777777">
      <w:pPr>
        <w:spacing w:after="0" w:line="240" w:lineRule="auto"/>
      </w:pPr>
      <w:r>
        <w:separator/>
      </w:r>
    </w:p>
  </w:footnote>
  <w:footnote w:type="continuationSeparator" w:id="0">
    <w:p xmlns:wp14="http://schemas.microsoft.com/office/word/2010/wordml" w:rsidR="00816662" w:rsidP="00530AAA" w:rsidRDefault="00816662" w14:paraId="0562CB0E" wp14:textId="7777777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xmlns:a14="http://schemas.microsoft.com/office/drawing/2010/main" mc:Ignorable="w14 w15 w16se wp14">
  <w:p xmlns:wp14="http://schemas.microsoft.com/office/word/2010/wordml" w:rsidR="006B5319" w:rsidP="00530AAA" w:rsidRDefault="006B5319" w14:paraId="49934648" wp14:textId="77777777">
    <w:pPr>
      <w:pStyle w:val="1izenburua"/>
      <w:spacing w:line="360" w:lineRule="auto"/>
      <w:jc w:val="right"/>
      <w:rPr>
        <w:rFonts w:ascii="Arial" w:hAnsi="Arial" w:cs="Arial"/>
        <w:lang w:val="eu-ES"/>
      </w:rPr>
    </w:pPr>
    <w:r>
      <w:rPr>
        <w:noProof/>
        <w:lang w:val="eu-ES" w:eastAsia="eu-ES"/>
      </w:rPr>
      <w:drawing>
        <wp:anchor xmlns:wp14="http://schemas.microsoft.com/office/word/2010/wordprocessingDrawing" distT="114300" distB="114300" distL="114300" distR="114300" simplePos="0" relativeHeight="251659264" behindDoc="0" locked="0" layoutInCell="1" hidden="0" allowOverlap="1" wp14:anchorId="0478F42E" wp14:editId="2F3C440E">
          <wp:simplePos x="0" y="0"/>
          <wp:positionH relativeFrom="margin">
            <wp:align>center</wp:align>
          </wp:positionH>
          <wp:positionV relativeFrom="paragraph">
            <wp:posOffset>60960</wp:posOffset>
          </wp:positionV>
          <wp:extent cx="1281113" cy="547384"/>
          <wp:effectExtent l="0" t="0" r="0" b="5080"/>
          <wp:wrapNone/>
          <wp:docPr id="10" name="image23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23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1281113" cy="547384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  <w:r>
      <w:rPr>
        <w:noProof/>
        <w:lang w:val="eu-ES" w:eastAsia="eu-ES"/>
      </w:rPr>
      <w:drawing>
        <wp:anchor xmlns:wp14="http://schemas.microsoft.com/office/word/2010/wordprocessingDrawing" distT="0" distB="0" distL="114300" distR="114300" simplePos="0" relativeHeight="251661312" behindDoc="0" locked="0" layoutInCell="1" allowOverlap="1" wp14:anchorId="292FB70F" wp14:editId="268E7DA9">
          <wp:simplePos x="0" y="0"/>
          <wp:positionH relativeFrom="margin">
            <wp:align>left</wp:align>
          </wp:positionH>
          <wp:positionV relativeFrom="paragraph">
            <wp:posOffset>83185</wp:posOffset>
          </wp:positionV>
          <wp:extent cx="1050475" cy="611079"/>
          <wp:effectExtent l="0" t="0" r="0" b="0"/>
          <wp:wrapNone/>
          <wp:docPr id="11" name="Irudia 1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Originala sloganarekin.jpg"/>
                  <pic:cNvPicPr/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050475" cy="611079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655D43">
      <w:rPr>
        <w:rFonts w:ascii="Arial" w:hAnsi="Arial" w:cs="Arial"/>
        <w:lang w:val="eu-ES"/>
      </w:rPr>
      <w:t>1go Jarduera</w:t>
    </w:r>
  </w:p>
  <w:p xmlns:wp14="http://schemas.microsoft.com/office/word/2010/wordml" w:rsidR="006B5319" w:rsidRDefault="006B5319" w14:paraId="0FB78278" wp14:textId="77777777">
    <w:pPr>
      <w:pStyle w:val="Goiburua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FFFFFF7E"/>
    <w:multiLevelType w:val="singleLevel"/>
    <w:tmpl w:val="FB12693A"/>
    <w:lvl w:ilvl="0">
      <w:start w:val="1"/>
      <w:numFmt w:val="decimal"/>
      <w:pStyle w:val="Zenbaki-zerrenda3"/>
      <w:lvlText w:val="%1."/>
      <w:lvlJc w:val="left"/>
      <w:pPr>
        <w:tabs>
          <w:tab w:val="num" w:pos="1080"/>
        </w:tabs>
        <w:ind w:left="1080" w:hanging="360"/>
      </w:pPr>
    </w:lvl>
  </w:abstractNum>
  <w:abstractNum w:abstractNumId="1" w15:restartNumberingAfterBreak="0">
    <w:nsid w:val="FFFFFF7F"/>
    <w:multiLevelType w:val="singleLevel"/>
    <w:tmpl w:val="38441652"/>
    <w:lvl w:ilvl="0">
      <w:start w:val="1"/>
      <w:numFmt w:val="decimal"/>
      <w:pStyle w:val="Zenbaki-zerrenda2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2" w15:restartNumberingAfterBreak="0">
    <w:nsid w:val="FFFFFF82"/>
    <w:multiLevelType w:val="singleLevel"/>
    <w:tmpl w:val="F3EAFDEC"/>
    <w:lvl w:ilvl="0">
      <w:start w:val="1"/>
      <w:numFmt w:val="bullet"/>
      <w:pStyle w:val="Bulet-zerrenda3"/>
      <w:lvlText w:val=""/>
      <w:lvlJc w:val="left"/>
      <w:pPr>
        <w:tabs>
          <w:tab w:val="num" w:pos="1080"/>
        </w:tabs>
        <w:ind w:left="1080" w:hanging="360"/>
      </w:pPr>
      <w:rPr>
        <w:rFonts w:hint="default" w:ascii="Symbol" w:hAnsi="Symbol"/>
      </w:rPr>
    </w:lvl>
  </w:abstractNum>
  <w:abstractNum w:abstractNumId="3" w15:restartNumberingAfterBreak="0">
    <w:nsid w:val="FFFFFF83"/>
    <w:multiLevelType w:val="singleLevel"/>
    <w:tmpl w:val="3D1EFFD4"/>
    <w:lvl w:ilvl="0">
      <w:start w:val="1"/>
      <w:numFmt w:val="bullet"/>
      <w:pStyle w:val="Bulet-zerrenda2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</w:rPr>
    </w:lvl>
  </w:abstractNum>
  <w:abstractNum w:abstractNumId="4" w15:restartNumberingAfterBreak="0">
    <w:nsid w:val="FFFFFF88"/>
    <w:multiLevelType w:val="singleLevel"/>
    <w:tmpl w:val="D0A62B40"/>
    <w:lvl w:ilvl="0">
      <w:start w:val="1"/>
      <w:numFmt w:val="decimal"/>
      <w:pStyle w:val="Zenbaki-zerrenda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5" w15:restartNumberingAfterBreak="0">
    <w:nsid w:val="FFFFFF89"/>
    <w:multiLevelType w:val="singleLevel"/>
    <w:tmpl w:val="29761A62"/>
    <w:lvl w:ilvl="0">
      <w:start w:val="1"/>
      <w:numFmt w:val="bullet"/>
      <w:pStyle w:val="Bulet-zerrenda"/>
      <w:lvlText w:val=""/>
      <w:lvlJc w:val="left"/>
      <w:pPr>
        <w:tabs>
          <w:tab w:val="num" w:pos="360"/>
        </w:tabs>
        <w:ind w:left="360" w:hanging="360"/>
      </w:pPr>
      <w:rPr>
        <w:rFonts w:hint="default" w:ascii="Symbol" w:hAnsi="Symbol"/>
      </w:rPr>
    </w:lvl>
  </w:abstractNum>
  <w:abstractNum w:abstractNumId="6" w15:restartNumberingAfterBreak="0">
    <w:nsid w:val="26B23165"/>
    <w:multiLevelType w:val="hybridMultilevel"/>
    <w:tmpl w:val="79B8EA72"/>
    <w:lvl w:ilvl="0" w:tplc="042D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2D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2D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2D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2D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2D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2D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2D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2D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7" w15:restartNumberingAfterBreak="0">
    <w:nsid w:val="35802CA0"/>
    <w:multiLevelType w:val="multilevel"/>
    <w:tmpl w:val="51F4551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hint="default" w:ascii="Wingdings" w:hAnsi="Wingdings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hint="default" w:ascii="Wingdings" w:hAnsi="Wingdings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hint="default" w:ascii="Wingdings" w:hAnsi="Wingdings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hint="default" w:ascii="Wingdings" w:hAnsi="Wingdings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  <w:sz w:val="20"/>
      </w:rPr>
    </w:lvl>
  </w:abstractNum>
  <w:abstractNum w:abstractNumId="8" w15:restartNumberingAfterBreak="0">
    <w:nsid w:val="37E87BE2"/>
    <w:multiLevelType w:val="multilevel"/>
    <w:tmpl w:val="042D001F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9" w15:restartNumberingAfterBreak="0">
    <w:nsid w:val="43776A4A"/>
    <w:multiLevelType w:val="hybridMultilevel"/>
    <w:tmpl w:val="D250D4D8"/>
    <w:lvl w:ilvl="0" w:tplc="042D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2D0003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2D0005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2D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2D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2D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2D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2D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2D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0" w15:restartNumberingAfterBreak="0">
    <w:nsid w:val="4AE57931"/>
    <w:multiLevelType w:val="multilevel"/>
    <w:tmpl w:val="338A954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hint="default" w:ascii="Wingdings" w:hAnsi="Wingdings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hint="default" w:ascii="Wingdings" w:hAnsi="Wingdings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hint="default" w:ascii="Wingdings" w:hAnsi="Wingdings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hint="default" w:ascii="Wingdings" w:hAnsi="Wingdings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  <w:sz w:val="20"/>
      </w:rPr>
    </w:lvl>
  </w:abstractNum>
  <w:abstractNum w:abstractNumId="11" w15:restartNumberingAfterBreak="0">
    <w:nsid w:val="5DFA0AC9"/>
    <w:multiLevelType w:val="multilevel"/>
    <w:tmpl w:val="DEB083E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hint="default" w:ascii="Wingdings" w:hAnsi="Wingdings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hint="default" w:ascii="Wingdings" w:hAnsi="Wingdings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hint="default" w:ascii="Wingdings" w:hAnsi="Wingdings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hint="default" w:ascii="Wingdings" w:hAnsi="Wingdings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  <w:sz w:val="20"/>
      </w:rPr>
    </w:lvl>
  </w:abstractNum>
  <w:abstractNum w:abstractNumId="12" w15:restartNumberingAfterBreak="0">
    <w:nsid w:val="61A713D6"/>
    <w:multiLevelType w:val="hybridMultilevel"/>
    <w:tmpl w:val="6F50AF96"/>
    <w:lvl w:ilvl="0" w:tplc="042D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2D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2D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2D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2D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2D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2D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2D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2D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3" w15:restartNumberingAfterBreak="0">
    <w:nsid w:val="6AA87CE2"/>
    <w:multiLevelType w:val="multilevel"/>
    <w:tmpl w:val="80E0811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hint="default" w:ascii="Wingdings" w:hAnsi="Wingdings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hint="default" w:ascii="Wingdings" w:hAnsi="Wingdings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hint="default" w:ascii="Wingdings" w:hAnsi="Wingdings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hint="default" w:ascii="Wingdings" w:hAnsi="Wingdings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  <w:sz w:val="20"/>
      </w:rPr>
    </w:lvl>
  </w:abstractNum>
  <w:abstractNum w:abstractNumId="14" w15:restartNumberingAfterBreak="0">
    <w:nsid w:val="714372AD"/>
    <w:multiLevelType w:val="hybridMultilevel"/>
    <w:tmpl w:val="5628C5EA"/>
    <w:lvl w:ilvl="0" w:tplc="042D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2D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2D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2D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2D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2D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2D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2D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2D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num w:numId="1">
    <w:abstractNumId w:val="5"/>
  </w:num>
  <w:num w:numId="2">
    <w:abstractNumId w:val="3"/>
  </w:num>
  <w:num w:numId="3">
    <w:abstractNumId w:val="2"/>
  </w:num>
  <w:num w:numId="4">
    <w:abstractNumId w:val="4"/>
  </w:num>
  <w:num w:numId="5">
    <w:abstractNumId w:val="1"/>
  </w:num>
  <w:num w:numId="6">
    <w:abstractNumId w:val="0"/>
  </w:num>
  <w:num w:numId="7">
    <w:abstractNumId w:val="8"/>
  </w:num>
  <w:num w:numId="8">
    <w:abstractNumId w:val="11"/>
  </w:num>
  <w:num w:numId="9">
    <w:abstractNumId w:val="9"/>
  </w:num>
  <w:num w:numId="10">
    <w:abstractNumId w:val="10"/>
  </w:num>
  <w:num w:numId="11">
    <w:abstractNumId w:val="7"/>
  </w:num>
  <w:num w:numId="12">
    <w:abstractNumId w:val="13"/>
  </w:num>
  <w:num w:numId="13">
    <w:abstractNumId w:val="12"/>
  </w:num>
  <w:num w:numId="14">
    <w:abstractNumId w:val="6"/>
  </w:num>
  <w:num w:numId="15">
    <w:abstractNumId w:val="14"/>
  </w:num>
  <w:numIdMacAtCleanup w:val="9"/>
</w:numbering>
</file>

<file path=word/settings.xml><?xml version="1.0" encoding="utf-8"?>
<w:settings xmlns:wp14="http://schemas.microsoft.com/office/word/2010/wordprocessingDrawing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 wp14">
  <w:zoom w:percent="100"/>
  <w:proofState w:spelling="clean" w:grammar="dirty"/>
  <w:trackRevisions w:val="false"/>
  <w:defaultTabStop w:val="720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47730"/>
    <w:rsid w:val="000212B3"/>
    <w:rsid w:val="0002452D"/>
    <w:rsid w:val="00031B1A"/>
    <w:rsid w:val="00034616"/>
    <w:rsid w:val="0006063C"/>
    <w:rsid w:val="00082E79"/>
    <w:rsid w:val="00091B12"/>
    <w:rsid w:val="00093622"/>
    <w:rsid w:val="000A2664"/>
    <w:rsid w:val="000B27C0"/>
    <w:rsid w:val="000C62C9"/>
    <w:rsid w:val="000C6794"/>
    <w:rsid w:val="000F0F40"/>
    <w:rsid w:val="000F218A"/>
    <w:rsid w:val="000F32D8"/>
    <w:rsid w:val="00130B8F"/>
    <w:rsid w:val="00132A65"/>
    <w:rsid w:val="001410F8"/>
    <w:rsid w:val="001453EA"/>
    <w:rsid w:val="0015074B"/>
    <w:rsid w:val="00162BE6"/>
    <w:rsid w:val="001850E1"/>
    <w:rsid w:val="001978FA"/>
    <w:rsid w:val="001C16F6"/>
    <w:rsid w:val="001D704D"/>
    <w:rsid w:val="00206017"/>
    <w:rsid w:val="0029639D"/>
    <w:rsid w:val="002B13C4"/>
    <w:rsid w:val="002B2B58"/>
    <w:rsid w:val="002B3523"/>
    <w:rsid w:val="002C2419"/>
    <w:rsid w:val="002F2DB3"/>
    <w:rsid w:val="0031604C"/>
    <w:rsid w:val="00326F90"/>
    <w:rsid w:val="003337E1"/>
    <w:rsid w:val="00350B03"/>
    <w:rsid w:val="003A4CB4"/>
    <w:rsid w:val="003C6E5F"/>
    <w:rsid w:val="003E6CD8"/>
    <w:rsid w:val="004356F1"/>
    <w:rsid w:val="004A3961"/>
    <w:rsid w:val="00501802"/>
    <w:rsid w:val="00513386"/>
    <w:rsid w:val="00514E60"/>
    <w:rsid w:val="00527618"/>
    <w:rsid w:val="00530AAA"/>
    <w:rsid w:val="005B7239"/>
    <w:rsid w:val="005E4B8F"/>
    <w:rsid w:val="0063592F"/>
    <w:rsid w:val="00635F13"/>
    <w:rsid w:val="00655D43"/>
    <w:rsid w:val="00677CB4"/>
    <w:rsid w:val="006B5319"/>
    <w:rsid w:val="006F132E"/>
    <w:rsid w:val="006F5C00"/>
    <w:rsid w:val="00721D1A"/>
    <w:rsid w:val="00742573"/>
    <w:rsid w:val="007757AC"/>
    <w:rsid w:val="00792BAE"/>
    <w:rsid w:val="007A45AD"/>
    <w:rsid w:val="0080202C"/>
    <w:rsid w:val="008154B7"/>
    <w:rsid w:val="00816662"/>
    <w:rsid w:val="00824620"/>
    <w:rsid w:val="008651D1"/>
    <w:rsid w:val="00873731"/>
    <w:rsid w:val="00885DF0"/>
    <w:rsid w:val="008B12EA"/>
    <w:rsid w:val="008B4288"/>
    <w:rsid w:val="008D1705"/>
    <w:rsid w:val="008E3550"/>
    <w:rsid w:val="008F4B00"/>
    <w:rsid w:val="00970E19"/>
    <w:rsid w:val="009872AA"/>
    <w:rsid w:val="009A3940"/>
    <w:rsid w:val="009C4E5F"/>
    <w:rsid w:val="009C5AF5"/>
    <w:rsid w:val="009E7014"/>
    <w:rsid w:val="00A15E57"/>
    <w:rsid w:val="00A43817"/>
    <w:rsid w:val="00A46CBB"/>
    <w:rsid w:val="00A511E6"/>
    <w:rsid w:val="00A91E8B"/>
    <w:rsid w:val="00AA1D8D"/>
    <w:rsid w:val="00AA5415"/>
    <w:rsid w:val="00AC1A24"/>
    <w:rsid w:val="00AC61F8"/>
    <w:rsid w:val="00AD5564"/>
    <w:rsid w:val="00B47730"/>
    <w:rsid w:val="00B6247A"/>
    <w:rsid w:val="00BB4643"/>
    <w:rsid w:val="00BC4248"/>
    <w:rsid w:val="00C21BB1"/>
    <w:rsid w:val="00C24244"/>
    <w:rsid w:val="00C742C7"/>
    <w:rsid w:val="00C847DF"/>
    <w:rsid w:val="00CB0664"/>
    <w:rsid w:val="00D226DF"/>
    <w:rsid w:val="00D3238E"/>
    <w:rsid w:val="00DA739E"/>
    <w:rsid w:val="00DE439B"/>
    <w:rsid w:val="00DF3B80"/>
    <w:rsid w:val="00E05DEB"/>
    <w:rsid w:val="00E11453"/>
    <w:rsid w:val="00E26D75"/>
    <w:rsid w:val="00E447B9"/>
    <w:rsid w:val="00E76665"/>
    <w:rsid w:val="00EA76C5"/>
    <w:rsid w:val="00EE29BF"/>
    <w:rsid w:val="00F14D1C"/>
    <w:rsid w:val="00F27CE2"/>
    <w:rsid w:val="00F411A0"/>
    <w:rsid w:val="00F629F5"/>
    <w:rsid w:val="00F80E03"/>
    <w:rsid w:val="00F91A3C"/>
    <w:rsid w:val="00FA0B43"/>
    <w:rsid w:val="00FA732D"/>
    <w:rsid w:val="00FB5A8A"/>
    <w:rsid w:val="00FC693F"/>
    <w:rsid w:val="00FD3082"/>
    <w:rsid w:val="00FD5CDF"/>
    <w:rsid w:val="2BFB488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  <w14:docId w14:val="1C28CE5F"/>
  <w14:defaultImageDpi w14:val="300"/>
  <w15:docId w15:val="{3649ADE8-F2E7-4064-A355-B1A61B416888}"/>
</w:settings>
</file>

<file path=word/styles.xml><?xml version="1.0" encoding="utf-8"?>
<w:styles xmlns:wp14="http://schemas.microsoft.com/office/word/2010/wordprocessingDrawing"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 wp14">
  <w:docDefaults>
    <w:rPrDefault>
      <w:rPr>
        <w:rFonts w:asciiTheme="minorHAnsi" w:hAnsiTheme="minorHAnsi" w:eastAsiaTheme="minorEastAsia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uiPriority="9" w:semiHidden="1" w:unhideWhenUsed="1" w:qFormat="1"/>
    <w:lsdException w:name="heading 3" w:uiPriority="9" w:semiHidden="1" w:unhideWhenUsed="1" w:qFormat="1"/>
    <w:lsdException w:name="heading 4" w:uiPriority="9" w:semiHidden="1" w:unhideWhenUsed="1" w:qFormat="1"/>
    <w:lsdException w:name="heading 5" w:uiPriority="9" w:semiHidden="1" w:unhideWhenUsed="1" w:qFormat="1"/>
    <w:lsdException w:name="heading 6" w:uiPriority="9" w:semiHidden="1" w:unhideWhenUsed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styleId="Normala" w:default="1">
    <w:name w:val="Normal"/>
    <w:qFormat/>
    <w:rsid w:val="00FC693F"/>
  </w:style>
  <w:style w:type="paragraph" w:styleId="1izenburua">
    <w:name w:val="heading 1"/>
    <w:basedOn w:val="Normala"/>
    <w:next w:val="Normala"/>
    <w:link w:val="1izenburuaKar"/>
    <w:uiPriority w:val="9"/>
    <w:qFormat/>
    <w:rsid w:val="00FC693F"/>
    <w:pPr>
      <w:keepNext/>
      <w:keepLines/>
      <w:spacing w:before="480" w:after="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2izenburua">
    <w:name w:val="heading 2"/>
    <w:basedOn w:val="Normala"/>
    <w:next w:val="Normala"/>
    <w:link w:val="2izenburuaKar"/>
    <w:uiPriority w:val="9"/>
    <w:unhideWhenUsed/>
    <w:qFormat/>
    <w:rsid w:val="00FC693F"/>
    <w:pPr>
      <w:keepNext/>
      <w:keepLines/>
      <w:spacing w:before="200" w:after="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3izenburua">
    <w:name w:val="heading 3"/>
    <w:basedOn w:val="Normala"/>
    <w:next w:val="Normala"/>
    <w:link w:val="3izenburuaKar"/>
    <w:uiPriority w:val="9"/>
    <w:unhideWhenUsed/>
    <w:qFormat/>
    <w:rsid w:val="00FC693F"/>
    <w:pPr>
      <w:keepNext/>
      <w:keepLines/>
      <w:spacing w:before="200" w:after="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4izenburua">
    <w:name w:val="heading 4"/>
    <w:basedOn w:val="Normala"/>
    <w:next w:val="Normala"/>
    <w:link w:val="4izenburuaKar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5izenburua">
    <w:name w:val="heading 5"/>
    <w:basedOn w:val="Normala"/>
    <w:next w:val="Normala"/>
    <w:link w:val="5izenburuaKar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hAnsiTheme="majorHAnsi" w:eastAsiaTheme="majorEastAsia" w:cstheme="majorBidi"/>
      <w:color w:val="243F60" w:themeColor="accent1" w:themeShade="7F"/>
    </w:rPr>
  </w:style>
  <w:style w:type="paragraph" w:styleId="6izenburua">
    <w:name w:val="heading 6"/>
    <w:basedOn w:val="Normala"/>
    <w:next w:val="Normala"/>
    <w:link w:val="6izenburuaKar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hAnsiTheme="majorHAnsi" w:eastAsiaTheme="majorEastAsia" w:cstheme="majorBidi"/>
      <w:i/>
      <w:iCs/>
      <w:color w:val="243F60" w:themeColor="accent1" w:themeShade="7F"/>
    </w:rPr>
  </w:style>
  <w:style w:type="paragraph" w:styleId="7izenburua">
    <w:name w:val="heading 7"/>
    <w:basedOn w:val="Normala"/>
    <w:next w:val="Normala"/>
    <w:link w:val="7izenburuaKar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hAnsiTheme="majorHAnsi" w:eastAsiaTheme="majorEastAsia" w:cstheme="majorBidi"/>
      <w:i/>
      <w:iCs/>
      <w:color w:val="404040" w:themeColor="text1" w:themeTint="BF"/>
    </w:rPr>
  </w:style>
  <w:style w:type="paragraph" w:styleId="8izenburua">
    <w:name w:val="heading 8"/>
    <w:basedOn w:val="Normala"/>
    <w:next w:val="Normala"/>
    <w:link w:val="8izenburuaKar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hAnsiTheme="majorHAnsi" w:eastAsiaTheme="majorEastAsia" w:cstheme="majorBidi"/>
      <w:color w:val="4F81BD" w:themeColor="accent1"/>
      <w:sz w:val="20"/>
      <w:szCs w:val="20"/>
    </w:rPr>
  </w:style>
  <w:style w:type="paragraph" w:styleId="9izenburua">
    <w:name w:val="heading 9"/>
    <w:basedOn w:val="Normala"/>
    <w:next w:val="Normala"/>
    <w:link w:val="9izenburuaKar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hAnsiTheme="majorHAnsi" w:eastAsiaTheme="majorEastAsia" w:cstheme="majorBidi"/>
      <w:i/>
      <w:iCs/>
      <w:color w:val="404040" w:themeColor="text1" w:themeTint="BF"/>
      <w:sz w:val="20"/>
      <w:szCs w:val="20"/>
    </w:rPr>
  </w:style>
  <w:style w:type="character" w:styleId="Paragrafoarenletra-tipolehenetsia" w:default="1">
    <w:name w:val="Default Paragraph Font"/>
    <w:uiPriority w:val="1"/>
    <w:semiHidden/>
    <w:unhideWhenUsed/>
  </w:style>
  <w:style w:type="table" w:styleId="Taulanormala" w:default="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styleId="Zerrendarikez" w:default="1">
    <w:name w:val="No List"/>
    <w:uiPriority w:val="99"/>
    <w:semiHidden/>
    <w:unhideWhenUsed/>
  </w:style>
  <w:style w:type="paragraph" w:styleId="Goiburua">
    <w:name w:val="header"/>
    <w:basedOn w:val="Normala"/>
    <w:link w:val="GoiburuaKar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styleId="GoiburuaKar" w:customStyle="1">
    <w:name w:val="Goiburua Kar"/>
    <w:basedOn w:val="Paragrafoarenletra-tipolehenetsia"/>
    <w:link w:val="Goiburua"/>
    <w:uiPriority w:val="99"/>
    <w:rsid w:val="00E618BF"/>
  </w:style>
  <w:style w:type="paragraph" w:styleId="Orri-oina">
    <w:name w:val="footer"/>
    <w:basedOn w:val="Normala"/>
    <w:link w:val="Orri-oinaKar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styleId="Orri-oinaKar" w:customStyle="1">
    <w:name w:val="Orri-oina Kar"/>
    <w:basedOn w:val="Paragrafoarenletra-tipolehenetsia"/>
    <w:link w:val="Orri-oina"/>
    <w:uiPriority w:val="99"/>
    <w:rsid w:val="00E618BF"/>
  </w:style>
  <w:style w:type="paragraph" w:styleId="Tarterikez">
    <w:name w:val="No Spacing"/>
    <w:link w:val="TarterikezKar"/>
    <w:uiPriority w:val="1"/>
    <w:qFormat/>
    <w:rsid w:val="00FC693F"/>
    <w:pPr>
      <w:spacing w:after="0" w:line="240" w:lineRule="auto"/>
    </w:pPr>
  </w:style>
  <w:style w:type="character" w:styleId="1izenburuaKar" w:customStyle="1">
    <w:name w:val="1. izenburua Kar"/>
    <w:basedOn w:val="Paragrafoarenletra-tipolehenetsia"/>
    <w:link w:val="1izenburua"/>
    <w:uiPriority w:val="9"/>
    <w:rsid w:val="00FC693F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2izenburuaKar" w:customStyle="1">
    <w:name w:val="2. izenburua Kar"/>
    <w:basedOn w:val="Paragrafoarenletra-tipolehenetsia"/>
    <w:link w:val="2izenburua"/>
    <w:uiPriority w:val="9"/>
    <w:rsid w:val="00FC693F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3izenburuaKar" w:customStyle="1">
    <w:name w:val="3. izenburua Kar"/>
    <w:basedOn w:val="Paragrafoarenletra-tipolehenetsia"/>
    <w:link w:val="3izenburua"/>
    <w:uiPriority w:val="9"/>
    <w:rsid w:val="00FC693F"/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Titulua">
    <w:name w:val="Title"/>
    <w:basedOn w:val="Normala"/>
    <w:next w:val="Normala"/>
    <w:link w:val="TituluaKar"/>
    <w:uiPriority w:val="10"/>
    <w:qFormat/>
    <w:rsid w:val="00FC693F"/>
    <w:pPr>
      <w:pBdr>
        <w:bottom w:val="single" w:color="4F81BD" w:themeColor="accent1" w:sz="8" w:space="4"/>
      </w:pBdr>
      <w:spacing w:after="300" w:line="240" w:lineRule="auto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uluaKar" w:customStyle="1">
    <w:name w:val="Titulua Kar"/>
    <w:basedOn w:val="Paragrafoarenletra-tipolehenetsia"/>
    <w:link w:val="Titulua"/>
    <w:uiPriority w:val="10"/>
    <w:rsid w:val="00FC693F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paragraph" w:styleId="Azpititulua">
    <w:name w:val="Subtitle"/>
    <w:basedOn w:val="Normala"/>
    <w:next w:val="Normala"/>
    <w:link w:val="AzpitituluaKar"/>
    <w:uiPriority w:val="11"/>
    <w:qFormat/>
    <w:rsid w:val="00FC693F"/>
    <w:pPr>
      <w:numPr>
        <w:ilvl w:val="1"/>
      </w:numPr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AzpitituluaKar" w:customStyle="1">
    <w:name w:val="Azpititulua Kar"/>
    <w:basedOn w:val="Paragrafoarenletra-tipolehenetsia"/>
    <w:link w:val="Azpititulua"/>
    <w:uiPriority w:val="11"/>
    <w:rsid w:val="00FC693F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Zerrenda-paragrafoa">
    <w:name w:val="List Paragraph"/>
    <w:basedOn w:val="Normala"/>
    <w:uiPriority w:val="34"/>
    <w:qFormat/>
    <w:rsid w:val="00FC693F"/>
    <w:pPr>
      <w:ind w:left="720"/>
      <w:contextualSpacing/>
    </w:pPr>
  </w:style>
  <w:style w:type="paragraph" w:styleId="Gorputz-testua">
    <w:name w:val="Body Text"/>
    <w:basedOn w:val="Normala"/>
    <w:link w:val="Gorputz-testuaKar"/>
    <w:uiPriority w:val="99"/>
    <w:unhideWhenUsed/>
    <w:rsid w:val="00AA1D8D"/>
    <w:pPr>
      <w:spacing w:after="120"/>
    </w:pPr>
  </w:style>
  <w:style w:type="character" w:styleId="Gorputz-testuaKar" w:customStyle="1">
    <w:name w:val="Gorputz-testua Kar"/>
    <w:basedOn w:val="Paragrafoarenletra-tipolehenetsia"/>
    <w:link w:val="Gorputz-testua"/>
    <w:uiPriority w:val="99"/>
    <w:rsid w:val="00AA1D8D"/>
  </w:style>
  <w:style w:type="paragraph" w:styleId="Gorputz-testua2">
    <w:name w:val="Body Text 2"/>
    <w:basedOn w:val="Normala"/>
    <w:link w:val="Gorputz-testua2Kar"/>
    <w:uiPriority w:val="99"/>
    <w:unhideWhenUsed/>
    <w:rsid w:val="00AA1D8D"/>
    <w:pPr>
      <w:spacing w:after="120" w:line="480" w:lineRule="auto"/>
    </w:pPr>
  </w:style>
  <w:style w:type="character" w:styleId="Gorputz-testua2Kar" w:customStyle="1">
    <w:name w:val="Gorputz-testua 2 Kar"/>
    <w:basedOn w:val="Paragrafoarenletra-tipolehenetsia"/>
    <w:link w:val="Gorputz-testua2"/>
    <w:uiPriority w:val="99"/>
    <w:rsid w:val="00AA1D8D"/>
  </w:style>
  <w:style w:type="paragraph" w:styleId="Gorputz-testua3">
    <w:name w:val="Body Text 3"/>
    <w:basedOn w:val="Normala"/>
    <w:link w:val="Gorputz-testua3Kar"/>
    <w:uiPriority w:val="99"/>
    <w:unhideWhenUsed/>
    <w:rsid w:val="00AA1D8D"/>
    <w:pPr>
      <w:spacing w:after="120"/>
    </w:pPr>
    <w:rPr>
      <w:sz w:val="16"/>
      <w:szCs w:val="16"/>
    </w:rPr>
  </w:style>
  <w:style w:type="character" w:styleId="Gorputz-testua3Kar" w:customStyle="1">
    <w:name w:val="Gorputz-testua 3 Kar"/>
    <w:basedOn w:val="Paragrafoarenletra-tipolehenetsia"/>
    <w:link w:val="Gorputz-testua3"/>
    <w:uiPriority w:val="99"/>
    <w:rsid w:val="00AA1D8D"/>
    <w:rPr>
      <w:sz w:val="16"/>
      <w:szCs w:val="16"/>
    </w:rPr>
  </w:style>
  <w:style w:type="paragraph" w:styleId="Zerrenda">
    <w:name w:val="List"/>
    <w:basedOn w:val="Normala"/>
    <w:uiPriority w:val="99"/>
    <w:unhideWhenUsed/>
    <w:rsid w:val="00AA1D8D"/>
    <w:pPr>
      <w:ind w:left="360" w:hanging="360"/>
      <w:contextualSpacing/>
    </w:pPr>
  </w:style>
  <w:style w:type="paragraph" w:styleId="Zerrenda2">
    <w:name w:val="List 2"/>
    <w:basedOn w:val="Normala"/>
    <w:uiPriority w:val="99"/>
    <w:unhideWhenUsed/>
    <w:rsid w:val="00326F90"/>
    <w:pPr>
      <w:ind w:left="720" w:hanging="360"/>
      <w:contextualSpacing/>
    </w:pPr>
  </w:style>
  <w:style w:type="paragraph" w:styleId="Zerrenda3">
    <w:name w:val="List 3"/>
    <w:basedOn w:val="Normala"/>
    <w:uiPriority w:val="99"/>
    <w:unhideWhenUsed/>
    <w:rsid w:val="00326F90"/>
    <w:pPr>
      <w:ind w:left="1080" w:hanging="360"/>
      <w:contextualSpacing/>
    </w:pPr>
  </w:style>
  <w:style w:type="paragraph" w:styleId="Bulet-zerrenda">
    <w:name w:val="List Bullet"/>
    <w:basedOn w:val="Normala"/>
    <w:uiPriority w:val="99"/>
    <w:unhideWhenUsed/>
    <w:rsid w:val="00326F90"/>
    <w:pPr>
      <w:numPr>
        <w:numId w:val="1"/>
      </w:numPr>
      <w:contextualSpacing/>
    </w:pPr>
  </w:style>
  <w:style w:type="paragraph" w:styleId="Bulet-zerrenda2">
    <w:name w:val="List Bullet 2"/>
    <w:basedOn w:val="Normala"/>
    <w:uiPriority w:val="99"/>
    <w:unhideWhenUsed/>
    <w:rsid w:val="00326F90"/>
    <w:pPr>
      <w:numPr>
        <w:numId w:val="2"/>
      </w:numPr>
      <w:contextualSpacing/>
    </w:pPr>
  </w:style>
  <w:style w:type="paragraph" w:styleId="Bulet-zerrenda3">
    <w:name w:val="List Bullet 3"/>
    <w:basedOn w:val="Normala"/>
    <w:uiPriority w:val="99"/>
    <w:unhideWhenUsed/>
    <w:rsid w:val="00326F90"/>
    <w:pPr>
      <w:numPr>
        <w:numId w:val="3"/>
      </w:numPr>
      <w:contextualSpacing/>
    </w:pPr>
  </w:style>
  <w:style w:type="paragraph" w:styleId="Zenbaki-zerrenda">
    <w:name w:val="List Number"/>
    <w:basedOn w:val="Normala"/>
    <w:uiPriority w:val="99"/>
    <w:unhideWhenUsed/>
    <w:rsid w:val="00326F90"/>
    <w:pPr>
      <w:numPr>
        <w:numId w:val="4"/>
      </w:numPr>
      <w:contextualSpacing/>
    </w:pPr>
  </w:style>
  <w:style w:type="paragraph" w:styleId="Zenbaki-zerrenda2">
    <w:name w:val="List Number 2"/>
    <w:basedOn w:val="Normala"/>
    <w:uiPriority w:val="99"/>
    <w:unhideWhenUsed/>
    <w:rsid w:val="0029639D"/>
    <w:pPr>
      <w:numPr>
        <w:numId w:val="5"/>
      </w:numPr>
      <w:contextualSpacing/>
    </w:pPr>
  </w:style>
  <w:style w:type="paragraph" w:styleId="Zenbaki-zerrenda3">
    <w:name w:val="List Number 3"/>
    <w:basedOn w:val="Normala"/>
    <w:uiPriority w:val="99"/>
    <w:unhideWhenUsed/>
    <w:rsid w:val="0029639D"/>
    <w:pPr>
      <w:numPr>
        <w:numId w:val="6"/>
      </w:numPr>
      <w:contextualSpacing/>
    </w:pPr>
  </w:style>
  <w:style w:type="paragraph" w:styleId="Zerrendajarraitua">
    <w:name w:val="List Continue"/>
    <w:basedOn w:val="Normala"/>
    <w:uiPriority w:val="99"/>
    <w:unhideWhenUsed/>
    <w:rsid w:val="0029639D"/>
    <w:pPr>
      <w:spacing w:after="120"/>
      <w:ind w:left="360"/>
      <w:contextualSpacing/>
    </w:pPr>
  </w:style>
  <w:style w:type="paragraph" w:styleId="Zerrendajarraitua2">
    <w:name w:val="List Continue 2"/>
    <w:basedOn w:val="Normala"/>
    <w:uiPriority w:val="99"/>
    <w:unhideWhenUsed/>
    <w:rsid w:val="0029639D"/>
    <w:pPr>
      <w:spacing w:after="120"/>
      <w:ind w:left="720"/>
      <w:contextualSpacing/>
    </w:pPr>
  </w:style>
  <w:style w:type="paragraph" w:styleId="Zerrendajarraitua3">
    <w:name w:val="List Continue 3"/>
    <w:basedOn w:val="Normala"/>
    <w:uiPriority w:val="99"/>
    <w:unhideWhenUsed/>
    <w:rsid w:val="0029639D"/>
    <w:pPr>
      <w:spacing w:after="120"/>
      <w:ind w:left="1080"/>
      <w:contextualSpacing/>
    </w:pPr>
  </w:style>
  <w:style w:type="paragraph" w:styleId="Makrokotestua">
    <w:name w:val="macro"/>
    <w:link w:val="MakrokotestuaKar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styleId="MakrokotestuaKar" w:customStyle="1">
    <w:name w:val="Makroko testua Kar"/>
    <w:basedOn w:val="Paragrafoarenletra-tipolehenetsia"/>
    <w:link w:val="Makrokotestua"/>
    <w:uiPriority w:val="99"/>
    <w:rsid w:val="0029639D"/>
    <w:rPr>
      <w:rFonts w:ascii="Courier" w:hAnsi="Courier"/>
      <w:sz w:val="20"/>
      <w:szCs w:val="20"/>
    </w:rPr>
  </w:style>
  <w:style w:type="paragraph" w:styleId="Aipua">
    <w:name w:val="Quote"/>
    <w:basedOn w:val="Normala"/>
    <w:next w:val="Normala"/>
    <w:link w:val="AipuaKar"/>
    <w:uiPriority w:val="29"/>
    <w:qFormat/>
    <w:rsid w:val="00FC693F"/>
    <w:rPr>
      <w:i/>
      <w:iCs/>
      <w:color w:val="000000" w:themeColor="text1"/>
    </w:rPr>
  </w:style>
  <w:style w:type="character" w:styleId="AipuaKar" w:customStyle="1">
    <w:name w:val="Aipua Kar"/>
    <w:basedOn w:val="Paragrafoarenletra-tipolehenetsia"/>
    <w:link w:val="Aipua"/>
    <w:uiPriority w:val="29"/>
    <w:rsid w:val="00FC693F"/>
    <w:rPr>
      <w:i/>
      <w:iCs/>
      <w:color w:val="000000" w:themeColor="text1"/>
    </w:rPr>
  </w:style>
  <w:style w:type="character" w:styleId="4izenburuaKar" w:customStyle="1">
    <w:name w:val="4. izenburua Kar"/>
    <w:basedOn w:val="Paragrafoarenletra-tipolehenetsia"/>
    <w:link w:val="4izenburua"/>
    <w:uiPriority w:val="9"/>
    <w:semiHidden/>
    <w:rsid w:val="00FC693F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5izenburuaKar" w:customStyle="1">
    <w:name w:val="5. izenburua Kar"/>
    <w:basedOn w:val="Paragrafoarenletra-tipolehenetsia"/>
    <w:link w:val="5izenburua"/>
    <w:uiPriority w:val="9"/>
    <w:semiHidden/>
    <w:rsid w:val="00FC693F"/>
    <w:rPr>
      <w:rFonts w:asciiTheme="majorHAnsi" w:hAnsiTheme="majorHAnsi" w:eastAsiaTheme="majorEastAsia" w:cstheme="majorBidi"/>
      <w:color w:val="243F60" w:themeColor="accent1" w:themeShade="7F"/>
    </w:rPr>
  </w:style>
  <w:style w:type="character" w:styleId="6izenburuaKar" w:customStyle="1">
    <w:name w:val="6. izenburua Kar"/>
    <w:basedOn w:val="Paragrafoarenletra-tipolehenetsia"/>
    <w:link w:val="6izenburua"/>
    <w:uiPriority w:val="9"/>
    <w:semiHidden/>
    <w:rsid w:val="00FC693F"/>
    <w:rPr>
      <w:rFonts w:asciiTheme="majorHAnsi" w:hAnsiTheme="majorHAnsi" w:eastAsiaTheme="majorEastAsia" w:cstheme="majorBidi"/>
      <w:i/>
      <w:iCs/>
      <w:color w:val="243F60" w:themeColor="accent1" w:themeShade="7F"/>
    </w:rPr>
  </w:style>
  <w:style w:type="character" w:styleId="7izenburuaKar" w:customStyle="1">
    <w:name w:val="7. izenburua Kar"/>
    <w:basedOn w:val="Paragrafoarenletra-tipolehenetsia"/>
    <w:link w:val="7izenburua"/>
    <w:uiPriority w:val="9"/>
    <w:semiHidden/>
    <w:rsid w:val="00FC693F"/>
    <w:rPr>
      <w:rFonts w:asciiTheme="majorHAnsi" w:hAnsiTheme="majorHAnsi" w:eastAsiaTheme="majorEastAsia" w:cstheme="majorBidi"/>
      <w:i/>
      <w:iCs/>
      <w:color w:val="404040" w:themeColor="text1" w:themeTint="BF"/>
    </w:rPr>
  </w:style>
  <w:style w:type="character" w:styleId="8izenburuaKar" w:customStyle="1">
    <w:name w:val="8. izenburua Kar"/>
    <w:basedOn w:val="Paragrafoarenletra-tipolehenetsia"/>
    <w:link w:val="8izenburua"/>
    <w:uiPriority w:val="9"/>
    <w:semiHidden/>
    <w:rsid w:val="00FC693F"/>
    <w:rPr>
      <w:rFonts w:asciiTheme="majorHAnsi" w:hAnsiTheme="majorHAnsi" w:eastAsiaTheme="majorEastAsia" w:cstheme="majorBidi"/>
      <w:color w:val="4F81BD" w:themeColor="accent1"/>
      <w:sz w:val="20"/>
      <w:szCs w:val="20"/>
    </w:rPr>
  </w:style>
  <w:style w:type="character" w:styleId="9izenburuaKar" w:customStyle="1">
    <w:name w:val="9. izenburua Kar"/>
    <w:basedOn w:val="Paragrafoarenletra-tipolehenetsia"/>
    <w:link w:val="9izenburua"/>
    <w:uiPriority w:val="9"/>
    <w:semiHidden/>
    <w:rsid w:val="00FC693F"/>
    <w:rPr>
      <w:rFonts w:asciiTheme="majorHAnsi" w:hAnsiTheme="majorHAnsi" w:eastAsiaTheme="majorEastAsia" w:cstheme="majorBidi"/>
      <w:i/>
      <w:iCs/>
      <w:color w:val="404040" w:themeColor="text1" w:themeTint="BF"/>
      <w:sz w:val="20"/>
      <w:szCs w:val="20"/>
    </w:rPr>
  </w:style>
  <w:style w:type="paragraph" w:styleId="Epigrafea">
    <w:name w:val="caption"/>
    <w:basedOn w:val="Normala"/>
    <w:next w:val="Normala"/>
    <w:uiPriority w:val="35"/>
    <w:semiHidden/>
    <w:unhideWhenUsed/>
    <w:qFormat/>
    <w:rsid w:val="00FC693F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Lodia">
    <w:name w:val="Strong"/>
    <w:basedOn w:val="Paragrafoarenletra-tipolehenetsia"/>
    <w:uiPriority w:val="22"/>
    <w:qFormat/>
    <w:rsid w:val="00FC693F"/>
    <w:rPr>
      <w:b/>
      <w:bCs/>
    </w:rPr>
  </w:style>
  <w:style w:type="character" w:styleId="Enfasia">
    <w:name w:val="Emphasis"/>
    <w:basedOn w:val="Paragrafoarenletra-tipolehenetsia"/>
    <w:uiPriority w:val="20"/>
    <w:qFormat/>
    <w:rsid w:val="00FC693F"/>
    <w:rPr>
      <w:i/>
      <w:iCs/>
    </w:rPr>
  </w:style>
  <w:style w:type="paragraph" w:styleId="Aipamenhandia">
    <w:name w:val="Intense Quote"/>
    <w:basedOn w:val="Normala"/>
    <w:next w:val="Normala"/>
    <w:link w:val="AipamenhandiaKar"/>
    <w:uiPriority w:val="30"/>
    <w:qFormat/>
    <w:rsid w:val="00FC693F"/>
    <w:pPr>
      <w:pBdr>
        <w:bottom w:val="single" w:color="4F81BD" w:themeColor="accent1" w:sz="4" w:space="4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styleId="AipamenhandiaKar" w:customStyle="1">
    <w:name w:val="Aipamen handia Kar"/>
    <w:basedOn w:val="Paragrafoarenletra-tipolehenetsia"/>
    <w:link w:val="Aipamenhandia"/>
    <w:uiPriority w:val="30"/>
    <w:rsid w:val="00FC693F"/>
    <w:rPr>
      <w:b/>
      <w:bCs/>
      <w:i/>
      <w:iCs/>
      <w:color w:val="4F81BD" w:themeColor="accent1"/>
    </w:rPr>
  </w:style>
  <w:style w:type="character" w:styleId="Enfasileuna">
    <w:name w:val="Subtle Emphasis"/>
    <w:basedOn w:val="Paragrafoarenletra-tipolehenetsia"/>
    <w:uiPriority w:val="19"/>
    <w:qFormat/>
    <w:rsid w:val="00FC693F"/>
    <w:rPr>
      <w:i/>
      <w:iCs/>
      <w:color w:val="808080" w:themeColor="text1" w:themeTint="7F"/>
    </w:rPr>
  </w:style>
  <w:style w:type="character" w:styleId="Enfasibizia">
    <w:name w:val="Intense Emphasis"/>
    <w:basedOn w:val="Paragrafoarenletra-tipolehenetsia"/>
    <w:uiPriority w:val="21"/>
    <w:qFormat/>
    <w:rsid w:val="00FC693F"/>
    <w:rPr>
      <w:b/>
      <w:bCs/>
      <w:i/>
      <w:iCs/>
      <w:color w:val="4F81BD" w:themeColor="accent1"/>
    </w:rPr>
  </w:style>
  <w:style w:type="character" w:styleId="Erreferentzialeuna">
    <w:name w:val="Subtle Reference"/>
    <w:basedOn w:val="Paragrafoarenletra-tipolehenetsia"/>
    <w:uiPriority w:val="31"/>
    <w:qFormat/>
    <w:rsid w:val="00FC693F"/>
    <w:rPr>
      <w:smallCaps/>
      <w:color w:val="C0504D" w:themeColor="accent2"/>
      <w:u w:val="single"/>
    </w:rPr>
  </w:style>
  <w:style w:type="character" w:styleId="Erreferentziabizia">
    <w:name w:val="Intense Reference"/>
    <w:basedOn w:val="Paragrafoarenletra-tipolehenetsia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Liburuarentitulua">
    <w:name w:val="Book Title"/>
    <w:basedOn w:val="Paragrafoarenletra-tipolehenetsia"/>
    <w:uiPriority w:val="33"/>
    <w:qFormat/>
    <w:rsid w:val="00FC693F"/>
    <w:rPr>
      <w:b/>
      <w:bCs/>
      <w:smallCaps/>
      <w:spacing w:val="5"/>
    </w:rPr>
  </w:style>
  <w:style w:type="paragraph" w:styleId="TOCizenburua">
    <w:name w:val="TOC Heading"/>
    <w:basedOn w:val="1izenburua"/>
    <w:next w:val="Normala"/>
    <w:uiPriority w:val="39"/>
    <w:unhideWhenUsed/>
    <w:qFormat/>
    <w:rsid w:val="00FC693F"/>
    <w:pPr>
      <w:outlineLvl w:val="9"/>
    </w:pPr>
  </w:style>
  <w:style w:type="table" w:styleId="Saretaduntaula">
    <w:name w:val="Table Grid"/>
    <w:basedOn w:val="Taulanormala"/>
    <w:uiPriority w:val="59"/>
    <w:rsid w:val="00FC693F"/>
    <w:pPr>
      <w:spacing w:after="0" w:line="240" w:lineRule="auto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styleId="Itzalduraargia">
    <w:name w:val="Light Shading"/>
    <w:basedOn w:val="Taulanormala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Borders>
        <w:top w:val="single" w:color="000000" w:themeColor="text1" w:sz="8" w:space="0"/>
        <w:bottom w:val="single" w:color="000000" w:themeColor="text1" w:sz="8" w:space="0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color="000000" w:themeColor="text1" w:sz="8" w:space="0"/>
          <w:left w:val="nil"/>
          <w:bottom w:val="single" w:color="000000" w:themeColor="text1" w:sz="8" w:space="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color="000000" w:themeColor="text1" w:sz="8" w:space="0"/>
          <w:left w:val="nil"/>
          <w:bottom w:val="single" w:color="000000" w:themeColor="text1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Itzalduraargia-1enfasia">
    <w:name w:val="Light Shading Accent 1"/>
    <w:basedOn w:val="Taulanormala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Borders>
        <w:top w:val="single" w:color="4F81BD" w:themeColor="accent1" w:sz="8" w:space="0"/>
        <w:bottom w:val="single" w:color="4F81BD" w:themeColor="accent1" w:sz="8" w:space="0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color="4F81BD" w:themeColor="accent1" w:sz="8" w:space="0"/>
          <w:left w:val="nil"/>
          <w:bottom w:val="single" w:color="4F81BD" w:themeColor="accent1" w:sz="8" w:space="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color="4F81BD" w:themeColor="accent1" w:sz="8" w:space="0"/>
          <w:left w:val="nil"/>
          <w:bottom w:val="single" w:color="4F81BD" w:themeColor="accent1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Itzalduraargia-2enfasia">
    <w:name w:val="Light Shading Accent 2"/>
    <w:basedOn w:val="Taulanormala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Borders>
        <w:top w:val="single" w:color="C0504D" w:themeColor="accent2" w:sz="8" w:space="0"/>
        <w:bottom w:val="single" w:color="C0504D" w:themeColor="accent2" w:sz="8" w:space="0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color="C0504D" w:themeColor="accent2" w:sz="8" w:space="0"/>
          <w:left w:val="nil"/>
          <w:bottom w:val="single" w:color="C0504D" w:themeColor="accent2" w:sz="8" w:space="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color="C0504D" w:themeColor="accent2" w:sz="8" w:space="0"/>
          <w:left w:val="nil"/>
          <w:bottom w:val="single" w:color="C0504D" w:themeColor="accent2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Itzalduraargia-3enfasia">
    <w:name w:val="Light Shading Accent 3"/>
    <w:basedOn w:val="Taulanormala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Borders>
        <w:top w:val="single" w:color="9BBB59" w:themeColor="accent3" w:sz="8" w:space="0"/>
        <w:bottom w:val="single" w:color="9BBB59" w:themeColor="accent3" w:sz="8" w:space="0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color="9BBB59" w:themeColor="accent3" w:sz="8" w:space="0"/>
          <w:left w:val="nil"/>
          <w:bottom w:val="single" w:color="9BBB59" w:themeColor="accent3" w:sz="8" w:space="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color="9BBB59" w:themeColor="accent3" w:sz="8" w:space="0"/>
          <w:left w:val="nil"/>
          <w:bottom w:val="single" w:color="9BBB59" w:themeColor="accent3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Itzalduraargia-4enfasia">
    <w:name w:val="Light Shading Accent 4"/>
    <w:basedOn w:val="Taulanormala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Borders>
        <w:top w:val="single" w:color="8064A2" w:themeColor="accent4" w:sz="8" w:space="0"/>
        <w:bottom w:val="single" w:color="8064A2" w:themeColor="accent4" w:sz="8" w:space="0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color="8064A2" w:themeColor="accent4" w:sz="8" w:space="0"/>
          <w:left w:val="nil"/>
          <w:bottom w:val="single" w:color="8064A2" w:themeColor="accent4" w:sz="8" w:space="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color="8064A2" w:themeColor="accent4" w:sz="8" w:space="0"/>
          <w:left w:val="nil"/>
          <w:bottom w:val="single" w:color="8064A2" w:themeColor="accent4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Itzalduraargia-5enfasia">
    <w:name w:val="Light Shading Accent 5"/>
    <w:basedOn w:val="Taulanormala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Borders>
        <w:top w:val="single" w:color="4BACC6" w:themeColor="accent5" w:sz="8" w:space="0"/>
        <w:bottom w:val="single" w:color="4BACC6" w:themeColor="accent5" w:sz="8" w:space="0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color="4BACC6" w:themeColor="accent5" w:sz="8" w:space="0"/>
          <w:left w:val="nil"/>
          <w:bottom w:val="single" w:color="4BACC6" w:themeColor="accent5" w:sz="8" w:space="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color="4BACC6" w:themeColor="accent5" w:sz="8" w:space="0"/>
          <w:left w:val="nil"/>
          <w:bottom w:val="single" w:color="4BACC6" w:themeColor="accent5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Itzalduraargia-6enfasia">
    <w:name w:val="Light Shading Accent 6"/>
    <w:basedOn w:val="Taulanormala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Borders>
        <w:top w:val="single" w:color="F79646" w:themeColor="accent6" w:sz="8" w:space="0"/>
        <w:bottom w:val="single" w:color="F79646" w:themeColor="accent6" w:sz="8" w:space="0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color="F79646" w:themeColor="accent6" w:sz="8" w:space="0"/>
          <w:left w:val="nil"/>
          <w:bottom w:val="single" w:color="F79646" w:themeColor="accent6" w:sz="8" w:space="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color="F79646" w:themeColor="accent6" w:sz="8" w:space="0"/>
          <w:left w:val="nil"/>
          <w:bottom w:val="single" w:color="F79646" w:themeColor="accent6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Zerrendaargia">
    <w:name w:val="Light List"/>
    <w:basedOn w:val="Taulanormala"/>
    <w:uiPriority w:val="61"/>
    <w:rsid w:val="00FC693F"/>
    <w:pPr>
      <w:spacing w:after="0" w:line="240" w:lineRule="auto"/>
    </w:pPr>
    <w:tblPr>
      <w:tblStyleRowBandSize w:val="1"/>
      <w:tblStyleColBandSize w:val="1"/>
      <w:tblBorders>
        <w:top w:val="single" w:color="000000" w:themeColor="text1" w:sz="8" w:space="0"/>
        <w:left w:val="single" w:color="000000" w:themeColor="text1" w:sz="8" w:space="0"/>
        <w:bottom w:val="single" w:color="000000" w:themeColor="text1" w:sz="8" w:space="0"/>
        <w:right w:val="single" w:color="000000" w:themeColor="text1" w:sz="8" w:space="0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000000" w:themeColor="text1" w:sz="6" w:space="0"/>
          <w:left w:val="single" w:color="000000" w:themeColor="text1" w:sz="8" w:space="0"/>
          <w:bottom w:val="single" w:color="000000" w:themeColor="text1" w:sz="8" w:space="0"/>
          <w:right w:val="single" w:color="000000" w:themeColor="text1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color="000000" w:themeColor="text1" w:sz="8" w:space="0"/>
          <w:left w:val="single" w:color="000000" w:themeColor="text1" w:sz="8" w:space="0"/>
          <w:bottom w:val="single" w:color="000000" w:themeColor="text1" w:sz="8" w:space="0"/>
          <w:right w:val="single" w:color="000000" w:themeColor="text1" w:sz="8" w:space="0"/>
        </w:tcBorders>
      </w:tcPr>
    </w:tblStylePr>
    <w:tblStylePr w:type="band1Horz">
      <w:tblPr/>
      <w:tcPr>
        <w:tcBorders>
          <w:top w:val="single" w:color="000000" w:themeColor="text1" w:sz="8" w:space="0"/>
          <w:left w:val="single" w:color="000000" w:themeColor="text1" w:sz="8" w:space="0"/>
          <w:bottom w:val="single" w:color="000000" w:themeColor="text1" w:sz="8" w:space="0"/>
          <w:right w:val="single" w:color="000000" w:themeColor="text1" w:sz="8" w:space="0"/>
        </w:tcBorders>
      </w:tcPr>
    </w:tblStylePr>
  </w:style>
  <w:style w:type="table" w:styleId="Zerrendaargia-1enfasia">
    <w:name w:val="Light List Accent 1"/>
    <w:basedOn w:val="Taulanormala"/>
    <w:uiPriority w:val="61"/>
    <w:rsid w:val="00FC693F"/>
    <w:pPr>
      <w:spacing w:after="0" w:line="240" w:lineRule="auto"/>
    </w:pPr>
    <w:tblPr>
      <w:tblStyleRowBandSize w:val="1"/>
      <w:tblStyleColBandSize w:val="1"/>
      <w:tblBorders>
        <w:top w:val="single" w:color="4F81BD" w:themeColor="accent1" w:sz="8" w:space="0"/>
        <w:left w:val="single" w:color="4F81BD" w:themeColor="accent1" w:sz="8" w:space="0"/>
        <w:bottom w:val="single" w:color="4F81BD" w:themeColor="accent1" w:sz="8" w:space="0"/>
        <w:right w:val="single" w:color="4F81BD" w:themeColor="accent1" w:sz="8" w:space="0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4F81BD" w:themeColor="accent1" w:sz="6" w:space="0"/>
          <w:left w:val="single" w:color="4F81BD" w:themeColor="accent1" w:sz="8" w:space="0"/>
          <w:bottom w:val="single" w:color="4F81BD" w:themeColor="accent1" w:sz="8" w:space="0"/>
          <w:right w:val="single" w:color="4F81BD" w:themeColor="accent1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color="4F81BD" w:themeColor="accent1" w:sz="8" w:space="0"/>
          <w:left w:val="single" w:color="4F81BD" w:themeColor="accent1" w:sz="8" w:space="0"/>
          <w:bottom w:val="single" w:color="4F81BD" w:themeColor="accent1" w:sz="8" w:space="0"/>
          <w:right w:val="single" w:color="4F81BD" w:themeColor="accent1" w:sz="8" w:space="0"/>
        </w:tcBorders>
      </w:tcPr>
    </w:tblStylePr>
    <w:tblStylePr w:type="band1Horz">
      <w:tblPr/>
      <w:tcPr>
        <w:tcBorders>
          <w:top w:val="single" w:color="4F81BD" w:themeColor="accent1" w:sz="8" w:space="0"/>
          <w:left w:val="single" w:color="4F81BD" w:themeColor="accent1" w:sz="8" w:space="0"/>
          <w:bottom w:val="single" w:color="4F81BD" w:themeColor="accent1" w:sz="8" w:space="0"/>
          <w:right w:val="single" w:color="4F81BD" w:themeColor="accent1" w:sz="8" w:space="0"/>
        </w:tcBorders>
      </w:tcPr>
    </w:tblStylePr>
  </w:style>
  <w:style w:type="table" w:styleId="Zerrendaargia-2enfasia">
    <w:name w:val="Light List Accent 2"/>
    <w:basedOn w:val="Taulanormala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color="C0504D" w:themeColor="accent2" w:sz="8" w:space="0"/>
        <w:left w:val="single" w:color="C0504D" w:themeColor="accent2" w:sz="8" w:space="0"/>
        <w:bottom w:val="single" w:color="C0504D" w:themeColor="accent2" w:sz="8" w:space="0"/>
        <w:right w:val="single" w:color="C0504D" w:themeColor="accent2" w:sz="8" w:space="0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C0504D" w:themeColor="accent2" w:sz="6" w:space="0"/>
          <w:left w:val="single" w:color="C0504D" w:themeColor="accent2" w:sz="8" w:space="0"/>
          <w:bottom w:val="single" w:color="C0504D" w:themeColor="accent2" w:sz="8" w:space="0"/>
          <w:right w:val="single" w:color="C0504D" w:themeColor="accent2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color="C0504D" w:themeColor="accent2" w:sz="8" w:space="0"/>
          <w:left w:val="single" w:color="C0504D" w:themeColor="accent2" w:sz="8" w:space="0"/>
          <w:bottom w:val="single" w:color="C0504D" w:themeColor="accent2" w:sz="8" w:space="0"/>
          <w:right w:val="single" w:color="C0504D" w:themeColor="accent2" w:sz="8" w:space="0"/>
        </w:tcBorders>
      </w:tcPr>
    </w:tblStylePr>
    <w:tblStylePr w:type="band1Horz">
      <w:tblPr/>
      <w:tcPr>
        <w:tcBorders>
          <w:top w:val="single" w:color="C0504D" w:themeColor="accent2" w:sz="8" w:space="0"/>
          <w:left w:val="single" w:color="C0504D" w:themeColor="accent2" w:sz="8" w:space="0"/>
          <w:bottom w:val="single" w:color="C0504D" w:themeColor="accent2" w:sz="8" w:space="0"/>
          <w:right w:val="single" w:color="C0504D" w:themeColor="accent2" w:sz="8" w:space="0"/>
        </w:tcBorders>
      </w:tcPr>
    </w:tblStylePr>
  </w:style>
  <w:style w:type="table" w:styleId="Zerrendaargia-3enfasia">
    <w:name w:val="Light List Accent 3"/>
    <w:basedOn w:val="Taulanormala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color="9BBB59" w:themeColor="accent3" w:sz="8" w:space="0"/>
        <w:left w:val="single" w:color="9BBB59" w:themeColor="accent3" w:sz="8" w:space="0"/>
        <w:bottom w:val="single" w:color="9BBB59" w:themeColor="accent3" w:sz="8" w:space="0"/>
        <w:right w:val="single" w:color="9BBB59" w:themeColor="accent3" w:sz="8" w:space="0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9BBB59" w:themeColor="accent3" w:sz="6" w:space="0"/>
          <w:left w:val="single" w:color="9BBB59" w:themeColor="accent3" w:sz="8" w:space="0"/>
          <w:bottom w:val="single" w:color="9BBB59" w:themeColor="accent3" w:sz="8" w:space="0"/>
          <w:right w:val="single" w:color="9BBB59" w:themeColor="accent3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color="9BBB59" w:themeColor="accent3" w:sz="8" w:space="0"/>
          <w:left w:val="single" w:color="9BBB59" w:themeColor="accent3" w:sz="8" w:space="0"/>
          <w:bottom w:val="single" w:color="9BBB59" w:themeColor="accent3" w:sz="8" w:space="0"/>
          <w:right w:val="single" w:color="9BBB59" w:themeColor="accent3" w:sz="8" w:space="0"/>
        </w:tcBorders>
      </w:tcPr>
    </w:tblStylePr>
    <w:tblStylePr w:type="band1Horz">
      <w:tblPr/>
      <w:tcPr>
        <w:tcBorders>
          <w:top w:val="single" w:color="9BBB59" w:themeColor="accent3" w:sz="8" w:space="0"/>
          <w:left w:val="single" w:color="9BBB59" w:themeColor="accent3" w:sz="8" w:space="0"/>
          <w:bottom w:val="single" w:color="9BBB59" w:themeColor="accent3" w:sz="8" w:space="0"/>
          <w:right w:val="single" w:color="9BBB59" w:themeColor="accent3" w:sz="8" w:space="0"/>
        </w:tcBorders>
      </w:tcPr>
    </w:tblStylePr>
  </w:style>
  <w:style w:type="table" w:styleId="Zerrendaargia-4enfasia">
    <w:name w:val="Light List Accent 4"/>
    <w:basedOn w:val="Taulanormala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color="8064A2" w:themeColor="accent4" w:sz="8" w:space="0"/>
        <w:left w:val="single" w:color="8064A2" w:themeColor="accent4" w:sz="8" w:space="0"/>
        <w:bottom w:val="single" w:color="8064A2" w:themeColor="accent4" w:sz="8" w:space="0"/>
        <w:right w:val="single" w:color="8064A2" w:themeColor="accent4" w:sz="8" w:space="0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8064A2" w:themeColor="accent4" w:sz="6" w:space="0"/>
          <w:left w:val="single" w:color="8064A2" w:themeColor="accent4" w:sz="8" w:space="0"/>
          <w:bottom w:val="single" w:color="8064A2" w:themeColor="accent4" w:sz="8" w:space="0"/>
          <w:right w:val="single" w:color="8064A2" w:themeColor="accent4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color="8064A2" w:themeColor="accent4" w:sz="8" w:space="0"/>
          <w:left w:val="single" w:color="8064A2" w:themeColor="accent4" w:sz="8" w:space="0"/>
          <w:bottom w:val="single" w:color="8064A2" w:themeColor="accent4" w:sz="8" w:space="0"/>
          <w:right w:val="single" w:color="8064A2" w:themeColor="accent4" w:sz="8" w:space="0"/>
        </w:tcBorders>
      </w:tcPr>
    </w:tblStylePr>
    <w:tblStylePr w:type="band1Horz">
      <w:tblPr/>
      <w:tcPr>
        <w:tcBorders>
          <w:top w:val="single" w:color="8064A2" w:themeColor="accent4" w:sz="8" w:space="0"/>
          <w:left w:val="single" w:color="8064A2" w:themeColor="accent4" w:sz="8" w:space="0"/>
          <w:bottom w:val="single" w:color="8064A2" w:themeColor="accent4" w:sz="8" w:space="0"/>
          <w:right w:val="single" w:color="8064A2" w:themeColor="accent4" w:sz="8" w:space="0"/>
        </w:tcBorders>
      </w:tcPr>
    </w:tblStylePr>
  </w:style>
  <w:style w:type="table" w:styleId="Zerrendaargia-5enfasia">
    <w:name w:val="Light List Accent 5"/>
    <w:basedOn w:val="Taulanormala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color="4BACC6" w:themeColor="accent5" w:sz="8" w:space="0"/>
        <w:left w:val="single" w:color="4BACC6" w:themeColor="accent5" w:sz="8" w:space="0"/>
        <w:bottom w:val="single" w:color="4BACC6" w:themeColor="accent5" w:sz="8" w:space="0"/>
        <w:right w:val="single" w:color="4BACC6" w:themeColor="accent5" w:sz="8" w:space="0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4BACC6" w:themeColor="accent5" w:sz="6" w:space="0"/>
          <w:left w:val="single" w:color="4BACC6" w:themeColor="accent5" w:sz="8" w:space="0"/>
          <w:bottom w:val="single" w:color="4BACC6" w:themeColor="accent5" w:sz="8" w:space="0"/>
          <w:right w:val="single" w:color="4BACC6" w:themeColor="accent5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color="4BACC6" w:themeColor="accent5" w:sz="8" w:space="0"/>
          <w:left w:val="single" w:color="4BACC6" w:themeColor="accent5" w:sz="8" w:space="0"/>
          <w:bottom w:val="single" w:color="4BACC6" w:themeColor="accent5" w:sz="8" w:space="0"/>
          <w:right w:val="single" w:color="4BACC6" w:themeColor="accent5" w:sz="8" w:space="0"/>
        </w:tcBorders>
      </w:tcPr>
    </w:tblStylePr>
    <w:tblStylePr w:type="band1Horz">
      <w:tblPr/>
      <w:tcPr>
        <w:tcBorders>
          <w:top w:val="single" w:color="4BACC6" w:themeColor="accent5" w:sz="8" w:space="0"/>
          <w:left w:val="single" w:color="4BACC6" w:themeColor="accent5" w:sz="8" w:space="0"/>
          <w:bottom w:val="single" w:color="4BACC6" w:themeColor="accent5" w:sz="8" w:space="0"/>
          <w:right w:val="single" w:color="4BACC6" w:themeColor="accent5" w:sz="8" w:space="0"/>
        </w:tcBorders>
      </w:tcPr>
    </w:tblStylePr>
  </w:style>
  <w:style w:type="table" w:styleId="Zerrendaargia-6enfasia">
    <w:name w:val="Light List Accent 6"/>
    <w:basedOn w:val="Taulanormala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color="F79646" w:themeColor="accent6" w:sz="8" w:space="0"/>
        <w:left w:val="single" w:color="F79646" w:themeColor="accent6" w:sz="8" w:space="0"/>
        <w:bottom w:val="single" w:color="F79646" w:themeColor="accent6" w:sz="8" w:space="0"/>
        <w:right w:val="single" w:color="F79646" w:themeColor="accent6" w:sz="8" w:space="0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F79646" w:themeColor="accent6" w:sz="6" w:space="0"/>
          <w:left w:val="single" w:color="F79646" w:themeColor="accent6" w:sz="8" w:space="0"/>
          <w:bottom w:val="single" w:color="F79646" w:themeColor="accent6" w:sz="8" w:space="0"/>
          <w:right w:val="single" w:color="F79646" w:themeColor="accent6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color="F79646" w:themeColor="accent6" w:sz="8" w:space="0"/>
          <w:left w:val="single" w:color="F79646" w:themeColor="accent6" w:sz="8" w:space="0"/>
          <w:bottom w:val="single" w:color="F79646" w:themeColor="accent6" w:sz="8" w:space="0"/>
          <w:right w:val="single" w:color="F79646" w:themeColor="accent6" w:sz="8" w:space="0"/>
        </w:tcBorders>
      </w:tcPr>
    </w:tblStylePr>
    <w:tblStylePr w:type="band1Horz">
      <w:tblPr/>
      <w:tcPr>
        <w:tcBorders>
          <w:top w:val="single" w:color="F79646" w:themeColor="accent6" w:sz="8" w:space="0"/>
          <w:left w:val="single" w:color="F79646" w:themeColor="accent6" w:sz="8" w:space="0"/>
          <w:bottom w:val="single" w:color="F79646" w:themeColor="accent6" w:sz="8" w:space="0"/>
          <w:right w:val="single" w:color="F79646" w:themeColor="accent6" w:sz="8" w:space="0"/>
        </w:tcBorders>
      </w:tcPr>
    </w:tblStylePr>
  </w:style>
  <w:style w:type="table" w:styleId="Saretaargia">
    <w:name w:val="Light Grid"/>
    <w:basedOn w:val="Taulanormala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color="000000" w:themeColor="text1" w:sz="8" w:space="0"/>
        <w:left w:val="single" w:color="000000" w:themeColor="text1" w:sz="8" w:space="0"/>
        <w:bottom w:val="single" w:color="000000" w:themeColor="text1" w:sz="8" w:space="0"/>
        <w:right w:val="single" w:color="000000" w:themeColor="text1" w:sz="8" w:space="0"/>
        <w:insideH w:val="single" w:color="000000" w:themeColor="text1" w:sz="8" w:space="0"/>
        <w:insideV w:val="single" w:color="000000" w:themeColor="text1" w:sz="8" w:space="0"/>
      </w:tblBorders>
    </w:tblPr>
    <w:tblStylePr w:type="firstRow">
      <w:pPr>
        <w:spacing w:before="0" w:after="0" w:line="240" w:lineRule="auto"/>
      </w:pPr>
      <w:rPr>
        <w:rFonts w:asciiTheme="majorHAnsi" w:hAnsiTheme="majorHAnsi" w:eastAsiaTheme="majorEastAsia" w:cstheme="majorBidi"/>
        <w:b/>
        <w:bCs/>
      </w:rPr>
      <w:tblPr/>
      <w:tcPr>
        <w:tcBorders>
          <w:top w:val="single" w:color="000000" w:themeColor="text1" w:sz="8" w:space="0"/>
          <w:left w:val="single" w:color="000000" w:themeColor="text1" w:sz="8" w:space="0"/>
          <w:bottom w:val="single" w:color="000000" w:themeColor="text1" w:sz="18" w:space="0"/>
          <w:right w:val="single" w:color="000000" w:themeColor="text1" w:sz="8" w:space="0"/>
          <w:insideH w:val="nil"/>
          <w:insideV w:val="single" w:color="000000" w:themeColor="text1" w:sz="8" w:space="0"/>
        </w:tcBorders>
      </w:tcPr>
    </w:tblStylePr>
    <w:tblStylePr w:type="lastRow">
      <w:pPr>
        <w:spacing w:before="0" w:after="0" w:line="240" w:lineRule="auto"/>
      </w:pPr>
      <w:rPr>
        <w:rFonts w:asciiTheme="majorHAnsi" w:hAnsiTheme="majorHAnsi" w:eastAsiaTheme="majorEastAsia" w:cstheme="majorBidi"/>
        <w:b/>
        <w:bCs/>
      </w:rPr>
      <w:tblPr/>
      <w:tcPr>
        <w:tcBorders>
          <w:top w:val="double" w:color="000000" w:themeColor="text1" w:sz="6" w:space="0"/>
          <w:left w:val="single" w:color="000000" w:themeColor="text1" w:sz="8" w:space="0"/>
          <w:bottom w:val="single" w:color="000000" w:themeColor="text1" w:sz="8" w:space="0"/>
          <w:right w:val="single" w:color="000000" w:themeColor="text1" w:sz="8" w:space="0"/>
          <w:insideH w:val="nil"/>
          <w:insideV w:val="single" w:color="000000" w:themeColor="text1" w:sz="8" w:space="0"/>
        </w:tcBorders>
      </w:tcPr>
    </w:tblStylePr>
    <w:tblStylePr w:type="firstCol">
      <w:rPr>
        <w:rFonts w:asciiTheme="majorHAnsi" w:hAnsiTheme="majorHAnsi" w:eastAsiaTheme="majorEastAsia" w:cstheme="majorBidi"/>
        <w:b/>
        <w:bCs/>
      </w:rPr>
    </w:tblStylePr>
    <w:tblStylePr w:type="lastCol">
      <w:rPr>
        <w:rFonts w:asciiTheme="majorHAnsi" w:hAnsiTheme="majorHAnsi" w:eastAsiaTheme="majorEastAsia" w:cstheme="majorBidi"/>
        <w:b/>
        <w:bCs/>
      </w:rPr>
      <w:tblPr/>
      <w:tcPr>
        <w:tcBorders>
          <w:top w:val="single" w:color="000000" w:themeColor="text1" w:sz="8" w:space="0"/>
          <w:left w:val="single" w:color="000000" w:themeColor="text1" w:sz="8" w:space="0"/>
          <w:bottom w:val="single" w:color="000000" w:themeColor="text1" w:sz="8" w:space="0"/>
          <w:right w:val="single" w:color="000000" w:themeColor="text1" w:sz="8" w:space="0"/>
        </w:tcBorders>
      </w:tcPr>
    </w:tblStylePr>
    <w:tblStylePr w:type="band1Vert">
      <w:tblPr/>
      <w:tcPr>
        <w:tcBorders>
          <w:top w:val="single" w:color="000000" w:themeColor="text1" w:sz="8" w:space="0"/>
          <w:left w:val="single" w:color="000000" w:themeColor="text1" w:sz="8" w:space="0"/>
          <w:bottom w:val="single" w:color="000000" w:themeColor="text1" w:sz="8" w:space="0"/>
          <w:right w:val="single" w:color="000000" w:themeColor="text1" w:sz="8" w:space="0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color="000000" w:themeColor="text1" w:sz="8" w:space="0"/>
          <w:left w:val="single" w:color="000000" w:themeColor="text1" w:sz="8" w:space="0"/>
          <w:bottom w:val="single" w:color="000000" w:themeColor="text1" w:sz="8" w:space="0"/>
          <w:right w:val="single" w:color="000000" w:themeColor="text1" w:sz="8" w:space="0"/>
          <w:insideV w:val="single" w:color="000000" w:themeColor="text1" w:sz="8" w:space="0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color="000000" w:themeColor="text1" w:sz="8" w:space="0"/>
          <w:left w:val="single" w:color="000000" w:themeColor="text1" w:sz="8" w:space="0"/>
          <w:bottom w:val="single" w:color="000000" w:themeColor="text1" w:sz="8" w:space="0"/>
          <w:right w:val="single" w:color="000000" w:themeColor="text1" w:sz="8" w:space="0"/>
          <w:insideV w:val="single" w:color="000000" w:themeColor="text1" w:sz="8" w:space="0"/>
        </w:tcBorders>
      </w:tcPr>
    </w:tblStylePr>
  </w:style>
  <w:style w:type="table" w:styleId="Saretaargia-1enfasia">
    <w:name w:val="Light Grid Accent 1"/>
    <w:basedOn w:val="Taulanormala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color="4F81BD" w:themeColor="accent1" w:sz="8" w:space="0"/>
        <w:left w:val="single" w:color="4F81BD" w:themeColor="accent1" w:sz="8" w:space="0"/>
        <w:bottom w:val="single" w:color="4F81BD" w:themeColor="accent1" w:sz="8" w:space="0"/>
        <w:right w:val="single" w:color="4F81BD" w:themeColor="accent1" w:sz="8" w:space="0"/>
        <w:insideH w:val="single" w:color="4F81BD" w:themeColor="accent1" w:sz="8" w:space="0"/>
        <w:insideV w:val="single" w:color="4F81BD" w:themeColor="accent1" w:sz="8" w:space="0"/>
      </w:tblBorders>
    </w:tblPr>
    <w:tblStylePr w:type="firstRow">
      <w:pPr>
        <w:spacing w:before="0" w:after="0" w:line="240" w:lineRule="auto"/>
      </w:pPr>
      <w:rPr>
        <w:rFonts w:asciiTheme="majorHAnsi" w:hAnsiTheme="majorHAnsi" w:eastAsiaTheme="majorEastAsia" w:cstheme="majorBidi"/>
        <w:b/>
        <w:bCs/>
      </w:rPr>
      <w:tblPr/>
      <w:tcPr>
        <w:tcBorders>
          <w:top w:val="single" w:color="4F81BD" w:themeColor="accent1" w:sz="8" w:space="0"/>
          <w:left w:val="single" w:color="4F81BD" w:themeColor="accent1" w:sz="8" w:space="0"/>
          <w:bottom w:val="single" w:color="4F81BD" w:themeColor="accent1" w:sz="18" w:space="0"/>
          <w:right w:val="single" w:color="4F81BD" w:themeColor="accent1" w:sz="8" w:space="0"/>
          <w:insideH w:val="nil"/>
          <w:insideV w:val="single" w:color="4F81BD" w:themeColor="accent1" w:sz="8" w:space="0"/>
        </w:tcBorders>
      </w:tcPr>
    </w:tblStylePr>
    <w:tblStylePr w:type="lastRow">
      <w:pPr>
        <w:spacing w:before="0" w:after="0" w:line="240" w:lineRule="auto"/>
      </w:pPr>
      <w:rPr>
        <w:rFonts w:asciiTheme="majorHAnsi" w:hAnsiTheme="majorHAnsi" w:eastAsiaTheme="majorEastAsia" w:cstheme="majorBidi"/>
        <w:b/>
        <w:bCs/>
      </w:rPr>
      <w:tblPr/>
      <w:tcPr>
        <w:tcBorders>
          <w:top w:val="double" w:color="4F81BD" w:themeColor="accent1" w:sz="6" w:space="0"/>
          <w:left w:val="single" w:color="4F81BD" w:themeColor="accent1" w:sz="8" w:space="0"/>
          <w:bottom w:val="single" w:color="4F81BD" w:themeColor="accent1" w:sz="8" w:space="0"/>
          <w:right w:val="single" w:color="4F81BD" w:themeColor="accent1" w:sz="8" w:space="0"/>
          <w:insideH w:val="nil"/>
          <w:insideV w:val="single" w:color="4F81BD" w:themeColor="accent1" w:sz="8" w:space="0"/>
        </w:tcBorders>
      </w:tcPr>
    </w:tblStylePr>
    <w:tblStylePr w:type="firstCol">
      <w:rPr>
        <w:rFonts w:asciiTheme="majorHAnsi" w:hAnsiTheme="majorHAnsi" w:eastAsiaTheme="majorEastAsia" w:cstheme="majorBidi"/>
        <w:b/>
        <w:bCs/>
      </w:rPr>
    </w:tblStylePr>
    <w:tblStylePr w:type="lastCol">
      <w:rPr>
        <w:rFonts w:asciiTheme="majorHAnsi" w:hAnsiTheme="majorHAnsi" w:eastAsiaTheme="majorEastAsia" w:cstheme="majorBidi"/>
        <w:b/>
        <w:bCs/>
      </w:rPr>
      <w:tblPr/>
      <w:tcPr>
        <w:tcBorders>
          <w:top w:val="single" w:color="4F81BD" w:themeColor="accent1" w:sz="8" w:space="0"/>
          <w:left w:val="single" w:color="4F81BD" w:themeColor="accent1" w:sz="8" w:space="0"/>
          <w:bottom w:val="single" w:color="4F81BD" w:themeColor="accent1" w:sz="8" w:space="0"/>
          <w:right w:val="single" w:color="4F81BD" w:themeColor="accent1" w:sz="8" w:space="0"/>
        </w:tcBorders>
      </w:tcPr>
    </w:tblStylePr>
    <w:tblStylePr w:type="band1Vert">
      <w:tblPr/>
      <w:tcPr>
        <w:tcBorders>
          <w:top w:val="single" w:color="4F81BD" w:themeColor="accent1" w:sz="8" w:space="0"/>
          <w:left w:val="single" w:color="4F81BD" w:themeColor="accent1" w:sz="8" w:space="0"/>
          <w:bottom w:val="single" w:color="4F81BD" w:themeColor="accent1" w:sz="8" w:space="0"/>
          <w:right w:val="single" w:color="4F81BD" w:themeColor="accent1" w:sz="8" w:space="0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color="4F81BD" w:themeColor="accent1" w:sz="8" w:space="0"/>
          <w:left w:val="single" w:color="4F81BD" w:themeColor="accent1" w:sz="8" w:space="0"/>
          <w:bottom w:val="single" w:color="4F81BD" w:themeColor="accent1" w:sz="8" w:space="0"/>
          <w:right w:val="single" w:color="4F81BD" w:themeColor="accent1" w:sz="8" w:space="0"/>
          <w:insideV w:val="single" w:color="4F81BD" w:themeColor="accent1" w:sz="8" w:space="0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color="4F81BD" w:themeColor="accent1" w:sz="8" w:space="0"/>
          <w:left w:val="single" w:color="4F81BD" w:themeColor="accent1" w:sz="8" w:space="0"/>
          <w:bottom w:val="single" w:color="4F81BD" w:themeColor="accent1" w:sz="8" w:space="0"/>
          <w:right w:val="single" w:color="4F81BD" w:themeColor="accent1" w:sz="8" w:space="0"/>
          <w:insideV w:val="single" w:color="4F81BD" w:themeColor="accent1" w:sz="8" w:space="0"/>
        </w:tcBorders>
      </w:tcPr>
    </w:tblStylePr>
  </w:style>
  <w:style w:type="table" w:styleId="Saretaargia-2enfasia">
    <w:name w:val="Light Grid Accent 2"/>
    <w:basedOn w:val="Taulanormala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color="C0504D" w:themeColor="accent2" w:sz="8" w:space="0"/>
        <w:left w:val="single" w:color="C0504D" w:themeColor="accent2" w:sz="8" w:space="0"/>
        <w:bottom w:val="single" w:color="C0504D" w:themeColor="accent2" w:sz="8" w:space="0"/>
        <w:right w:val="single" w:color="C0504D" w:themeColor="accent2" w:sz="8" w:space="0"/>
        <w:insideH w:val="single" w:color="C0504D" w:themeColor="accent2" w:sz="8" w:space="0"/>
        <w:insideV w:val="single" w:color="C0504D" w:themeColor="accent2" w:sz="8" w:space="0"/>
      </w:tblBorders>
    </w:tblPr>
    <w:tblStylePr w:type="firstRow">
      <w:pPr>
        <w:spacing w:before="0" w:after="0" w:line="240" w:lineRule="auto"/>
      </w:pPr>
      <w:rPr>
        <w:rFonts w:asciiTheme="majorHAnsi" w:hAnsiTheme="majorHAnsi" w:eastAsiaTheme="majorEastAsia" w:cstheme="majorBidi"/>
        <w:b/>
        <w:bCs/>
      </w:rPr>
      <w:tblPr/>
      <w:tcPr>
        <w:tcBorders>
          <w:top w:val="single" w:color="C0504D" w:themeColor="accent2" w:sz="8" w:space="0"/>
          <w:left w:val="single" w:color="C0504D" w:themeColor="accent2" w:sz="8" w:space="0"/>
          <w:bottom w:val="single" w:color="C0504D" w:themeColor="accent2" w:sz="18" w:space="0"/>
          <w:right w:val="single" w:color="C0504D" w:themeColor="accent2" w:sz="8" w:space="0"/>
          <w:insideH w:val="nil"/>
          <w:insideV w:val="single" w:color="C0504D" w:themeColor="accent2" w:sz="8" w:space="0"/>
        </w:tcBorders>
      </w:tcPr>
    </w:tblStylePr>
    <w:tblStylePr w:type="lastRow">
      <w:pPr>
        <w:spacing w:before="0" w:after="0" w:line="240" w:lineRule="auto"/>
      </w:pPr>
      <w:rPr>
        <w:rFonts w:asciiTheme="majorHAnsi" w:hAnsiTheme="majorHAnsi" w:eastAsiaTheme="majorEastAsia" w:cstheme="majorBidi"/>
        <w:b/>
        <w:bCs/>
      </w:rPr>
      <w:tblPr/>
      <w:tcPr>
        <w:tcBorders>
          <w:top w:val="double" w:color="C0504D" w:themeColor="accent2" w:sz="6" w:space="0"/>
          <w:left w:val="single" w:color="C0504D" w:themeColor="accent2" w:sz="8" w:space="0"/>
          <w:bottom w:val="single" w:color="C0504D" w:themeColor="accent2" w:sz="8" w:space="0"/>
          <w:right w:val="single" w:color="C0504D" w:themeColor="accent2" w:sz="8" w:space="0"/>
          <w:insideH w:val="nil"/>
          <w:insideV w:val="single" w:color="C0504D" w:themeColor="accent2" w:sz="8" w:space="0"/>
        </w:tcBorders>
      </w:tcPr>
    </w:tblStylePr>
    <w:tblStylePr w:type="firstCol">
      <w:rPr>
        <w:rFonts w:asciiTheme="majorHAnsi" w:hAnsiTheme="majorHAnsi" w:eastAsiaTheme="majorEastAsia" w:cstheme="majorBidi"/>
        <w:b/>
        <w:bCs/>
      </w:rPr>
    </w:tblStylePr>
    <w:tblStylePr w:type="lastCol">
      <w:rPr>
        <w:rFonts w:asciiTheme="majorHAnsi" w:hAnsiTheme="majorHAnsi" w:eastAsiaTheme="majorEastAsia" w:cstheme="majorBidi"/>
        <w:b/>
        <w:bCs/>
      </w:rPr>
      <w:tblPr/>
      <w:tcPr>
        <w:tcBorders>
          <w:top w:val="single" w:color="C0504D" w:themeColor="accent2" w:sz="8" w:space="0"/>
          <w:left w:val="single" w:color="C0504D" w:themeColor="accent2" w:sz="8" w:space="0"/>
          <w:bottom w:val="single" w:color="C0504D" w:themeColor="accent2" w:sz="8" w:space="0"/>
          <w:right w:val="single" w:color="C0504D" w:themeColor="accent2" w:sz="8" w:space="0"/>
        </w:tcBorders>
      </w:tcPr>
    </w:tblStylePr>
    <w:tblStylePr w:type="band1Vert">
      <w:tblPr/>
      <w:tcPr>
        <w:tcBorders>
          <w:top w:val="single" w:color="C0504D" w:themeColor="accent2" w:sz="8" w:space="0"/>
          <w:left w:val="single" w:color="C0504D" w:themeColor="accent2" w:sz="8" w:space="0"/>
          <w:bottom w:val="single" w:color="C0504D" w:themeColor="accent2" w:sz="8" w:space="0"/>
          <w:right w:val="single" w:color="C0504D" w:themeColor="accent2" w:sz="8" w:space="0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color="C0504D" w:themeColor="accent2" w:sz="8" w:space="0"/>
          <w:left w:val="single" w:color="C0504D" w:themeColor="accent2" w:sz="8" w:space="0"/>
          <w:bottom w:val="single" w:color="C0504D" w:themeColor="accent2" w:sz="8" w:space="0"/>
          <w:right w:val="single" w:color="C0504D" w:themeColor="accent2" w:sz="8" w:space="0"/>
          <w:insideV w:val="single" w:color="C0504D" w:themeColor="accent2" w:sz="8" w:space="0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color="C0504D" w:themeColor="accent2" w:sz="8" w:space="0"/>
          <w:left w:val="single" w:color="C0504D" w:themeColor="accent2" w:sz="8" w:space="0"/>
          <w:bottom w:val="single" w:color="C0504D" w:themeColor="accent2" w:sz="8" w:space="0"/>
          <w:right w:val="single" w:color="C0504D" w:themeColor="accent2" w:sz="8" w:space="0"/>
          <w:insideV w:val="single" w:color="C0504D" w:themeColor="accent2" w:sz="8" w:space="0"/>
        </w:tcBorders>
      </w:tcPr>
    </w:tblStylePr>
  </w:style>
  <w:style w:type="table" w:styleId="Saretaargia-3enfasia">
    <w:name w:val="Light Grid Accent 3"/>
    <w:basedOn w:val="Taulanormala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color="9BBB59" w:themeColor="accent3" w:sz="8" w:space="0"/>
        <w:left w:val="single" w:color="9BBB59" w:themeColor="accent3" w:sz="8" w:space="0"/>
        <w:bottom w:val="single" w:color="9BBB59" w:themeColor="accent3" w:sz="8" w:space="0"/>
        <w:right w:val="single" w:color="9BBB59" w:themeColor="accent3" w:sz="8" w:space="0"/>
        <w:insideH w:val="single" w:color="9BBB59" w:themeColor="accent3" w:sz="8" w:space="0"/>
        <w:insideV w:val="single" w:color="9BBB59" w:themeColor="accent3" w:sz="8" w:space="0"/>
      </w:tblBorders>
    </w:tblPr>
    <w:tblStylePr w:type="firstRow">
      <w:pPr>
        <w:spacing w:before="0" w:after="0" w:line="240" w:lineRule="auto"/>
      </w:pPr>
      <w:rPr>
        <w:rFonts w:asciiTheme="majorHAnsi" w:hAnsiTheme="majorHAnsi" w:eastAsiaTheme="majorEastAsia" w:cstheme="majorBidi"/>
        <w:b/>
        <w:bCs/>
      </w:rPr>
      <w:tblPr/>
      <w:tcPr>
        <w:tcBorders>
          <w:top w:val="single" w:color="9BBB59" w:themeColor="accent3" w:sz="8" w:space="0"/>
          <w:left w:val="single" w:color="9BBB59" w:themeColor="accent3" w:sz="8" w:space="0"/>
          <w:bottom w:val="single" w:color="9BBB59" w:themeColor="accent3" w:sz="18" w:space="0"/>
          <w:right w:val="single" w:color="9BBB59" w:themeColor="accent3" w:sz="8" w:space="0"/>
          <w:insideH w:val="nil"/>
          <w:insideV w:val="single" w:color="9BBB59" w:themeColor="accent3" w:sz="8" w:space="0"/>
        </w:tcBorders>
      </w:tcPr>
    </w:tblStylePr>
    <w:tblStylePr w:type="lastRow">
      <w:pPr>
        <w:spacing w:before="0" w:after="0" w:line="240" w:lineRule="auto"/>
      </w:pPr>
      <w:rPr>
        <w:rFonts w:asciiTheme="majorHAnsi" w:hAnsiTheme="majorHAnsi" w:eastAsiaTheme="majorEastAsia" w:cstheme="majorBidi"/>
        <w:b/>
        <w:bCs/>
      </w:rPr>
      <w:tblPr/>
      <w:tcPr>
        <w:tcBorders>
          <w:top w:val="double" w:color="9BBB59" w:themeColor="accent3" w:sz="6" w:space="0"/>
          <w:left w:val="single" w:color="9BBB59" w:themeColor="accent3" w:sz="8" w:space="0"/>
          <w:bottom w:val="single" w:color="9BBB59" w:themeColor="accent3" w:sz="8" w:space="0"/>
          <w:right w:val="single" w:color="9BBB59" w:themeColor="accent3" w:sz="8" w:space="0"/>
          <w:insideH w:val="nil"/>
          <w:insideV w:val="single" w:color="9BBB59" w:themeColor="accent3" w:sz="8" w:space="0"/>
        </w:tcBorders>
      </w:tcPr>
    </w:tblStylePr>
    <w:tblStylePr w:type="firstCol">
      <w:rPr>
        <w:rFonts w:asciiTheme="majorHAnsi" w:hAnsiTheme="majorHAnsi" w:eastAsiaTheme="majorEastAsia" w:cstheme="majorBidi"/>
        <w:b/>
        <w:bCs/>
      </w:rPr>
    </w:tblStylePr>
    <w:tblStylePr w:type="lastCol">
      <w:rPr>
        <w:rFonts w:asciiTheme="majorHAnsi" w:hAnsiTheme="majorHAnsi" w:eastAsiaTheme="majorEastAsia" w:cstheme="majorBidi"/>
        <w:b/>
        <w:bCs/>
      </w:rPr>
      <w:tblPr/>
      <w:tcPr>
        <w:tcBorders>
          <w:top w:val="single" w:color="9BBB59" w:themeColor="accent3" w:sz="8" w:space="0"/>
          <w:left w:val="single" w:color="9BBB59" w:themeColor="accent3" w:sz="8" w:space="0"/>
          <w:bottom w:val="single" w:color="9BBB59" w:themeColor="accent3" w:sz="8" w:space="0"/>
          <w:right w:val="single" w:color="9BBB59" w:themeColor="accent3" w:sz="8" w:space="0"/>
        </w:tcBorders>
      </w:tcPr>
    </w:tblStylePr>
    <w:tblStylePr w:type="band1Vert">
      <w:tblPr/>
      <w:tcPr>
        <w:tcBorders>
          <w:top w:val="single" w:color="9BBB59" w:themeColor="accent3" w:sz="8" w:space="0"/>
          <w:left w:val="single" w:color="9BBB59" w:themeColor="accent3" w:sz="8" w:space="0"/>
          <w:bottom w:val="single" w:color="9BBB59" w:themeColor="accent3" w:sz="8" w:space="0"/>
          <w:right w:val="single" w:color="9BBB59" w:themeColor="accent3" w:sz="8" w:space="0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color="9BBB59" w:themeColor="accent3" w:sz="8" w:space="0"/>
          <w:left w:val="single" w:color="9BBB59" w:themeColor="accent3" w:sz="8" w:space="0"/>
          <w:bottom w:val="single" w:color="9BBB59" w:themeColor="accent3" w:sz="8" w:space="0"/>
          <w:right w:val="single" w:color="9BBB59" w:themeColor="accent3" w:sz="8" w:space="0"/>
          <w:insideV w:val="single" w:color="9BBB59" w:themeColor="accent3" w:sz="8" w:space="0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color="9BBB59" w:themeColor="accent3" w:sz="8" w:space="0"/>
          <w:left w:val="single" w:color="9BBB59" w:themeColor="accent3" w:sz="8" w:space="0"/>
          <w:bottom w:val="single" w:color="9BBB59" w:themeColor="accent3" w:sz="8" w:space="0"/>
          <w:right w:val="single" w:color="9BBB59" w:themeColor="accent3" w:sz="8" w:space="0"/>
          <w:insideV w:val="single" w:color="9BBB59" w:themeColor="accent3" w:sz="8" w:space="0"/>
        </w:tcBorders>
      </w:tcPr>
    </w:tblStylePr>
  </w:style>
  <w:style w:type="table" w:styleId="Saretaargia-4enfasia">
    <w:name w:val="Light Grid Accent 4"/>
    <w:basedOn w:val="Taulanormala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color="8064A2" w:themeColor="accent4" w:sz="8" w:space="0"/>
        <w:left w:val="single" w:color="8064A2" w:themeColor="accent4" w:sz="8" w:space="0"/>
        <w:bottom w:val="single" w:color="8064A2" w:themeColor="accent4" w:sz="8" w:space="0"/>
        <w:right w:val="single" w:color="8064A2" w:themeColor="accent4" w:sz="8" w:space="0"/>
        <w:insideH w:val="single" w:color="8064A2" w:themeColor="accent4" w:sz="8" w:space="0"/>
        <w:insideV w:val="single" w:color="8064A2" w:themeColor="accent4" w:sz="8" w:space="0"/>
      </w:tblBorders>
    </w:tblPr>
    <w:tblStylePr w:type="firstRow">
      <w:pPr>
        <w:spacing w:before="0" w:after="0" w:line="240" w:lineRule="auto"/>
      </w:pPr>
      <w:rPr>
        <w:rFonts w:asciiTheme="majorHAnsi" w:hAnsiTheme="majorHAnsi" w:eastAsiaTheme="majorEastAsia" w:cstheme="majorBidi"/>
        <w:b/>
        <w:bCs/>
      </w:rPr>
      <w:tblPr/>
      <w:tcPr>
        <w:tcBorders>
          <w:top w:val="single" w:color="8064A2" w:themeColor="accent4" w:sz="8" w:space="0"/>
          <w:left w:val="single" w:color="8064A2" w:themeColor="accent4" w:sz="8" w:space="0"/>
          <w:bottom w:val="single" w:color="8064A2" w:themeColor="accent4" w:sz="18" w:space="0"/>
          <w:right w:val="single" w:color="8064A2" w:themeColor="accent4" w:sz="8" w:space="0"/>
          <w:insideH w:val="nil"/>
          <w:insideV w:val="single" w:color="8064A2" w:themeColor="accent4" w:sz="8" w:space="0"/>
        </w:tcBorders>
      </w:tcPr>
    </w:tblStylePr>
    <w:tblStylePr w:type="lastRow">
      <w:pPr>
        <w:spacing w:before="0" w:after="0" w:line="240" w:lineRule="auto"/>
      </w:pPr>
      <w:rPr>
        <w:rFonts w:asciiTheme="majorHAnsi" w:hAnsiTheme="majorHAnsi" w:eastAsiaTheme="majorEastAsia" w:cstheme="majorBidi"/>
        <w:b/>
        <w:bCs/>
      </w:rPr>
      <w:tblPr/>
      <w:tcPr>
        <w:tcBorders>
          <w:top w:val="double" w:color="8064A2" w:themeColor="accent4" w:sz="6" w:space="0"/>
          <w:left w:val="single" w:color="8064A2" w:themeColor="accent4" w:sz="8" w:space="0"/>
          <w:bottom w:val="single" w:color="8064A2" w:themeColor="accent4" w:sz="8" w:space="0"/>
          <w:right w:val="single" w:color="8064A2" w:themeColor="accent4" w:sz="8" w:space="0"/>
          <w:insideH w:val="nil"/>
          <w:insideV w:val="single" w:color="8064A2" w:themeColor="accent4" w:sz="8" w:space="0"/>
        </w:tcBorders>
      </w:tcPr>
    </w:tblStylePr>
    <w:tblStylePr w:type="firstCol">
      <w:rPr>
        <w:rFonts w:asciiTheme="majorHAnsi" w:hAnsiTheme="majorHAnsi" w:eastAsiaTheme="majorEastAsia" w:cstheme="majorBidi"/>
        <w:b/>
        <w:bCs/>
      </w:rPr>
    </w:tblStylePr>
    <w:tblStylePr w:type="lastCol">
      <w:rPr>
        <w:rFonts w:asciiTheme="majorHAnsi" w:hAnsiTheme="majorHAnsi" w:eastAsiaTheme="majorEastAsia" w:cstheme="majorBidi"/>
        <w:b/>
        <w:bCs/>
      </w:rPr>
      <w:tblPr/>
      <w:tcPr>
        <w:tcBorders>
          <w:top w:val="single" w:color="8064A2" w:themeColor="accent4" w:sz="8" w:space="0"/>
          <w:left w:val="single" w:color="8064A2" w:themeColor="accent4" w:sz="8" w:space="0"/>
          <w:bottom w:val="single" w:color="8064A2" w:themeColor="accent4" w:sz="8" w:space="0"/>
          <w:right w:val="single" w:color="8064A2" w:themeColor="accent4" w:sz="8" w:space="0"/>
        </w:tcBorders>
      </w:tcPr>
    </w:tblStylePr>
    <w:tblStylePr w:type="band1Vert">
      <w:tblPr/>
      <w:tcPr>
        <w:tcBorders>
          <w:top w:val="single" w:color="8064A2" w:themeColor="accent4" w:sz="8" w:space="0"/>
          <w:left w:val="single" w:color="8064A2" w:themeColor="accent4" w:sz="8" w:space="0"/>
          <w:bottom w:val="single" w:color="8064A2" w:themeColor="accent4" w:sz="8" w:space="0"/>
          <w:right w:val="single" w:color="8064A2" w:themeColor="accent4" w:sz="8" w:space="0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color="8064A2" w:themeColor="accent4" w:sz="8" w:space="0"/>
          <w:left w:val="single" w:color="8064A2" w:themeColor="accent4" w:sz="8" w:space="0"/>
          <w:bottom w:val="single" w:color="8064A2" w:themeColor="accent4" w:sz="8" w:space="0"/>
          <w:right w:val="single" w:color="8064A2" w:themeColor="accent4" w:sz="8" w:space="0"/>
          <w:insideV w:val="single" w:color="8064A2" w:themeColor="accent4" w:sz="8" w:space="0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color="8064A2" w:themeColor="accent4" w:sz="8" w:space="0"/>
          <w:left w:val="single" w:color="8064A2" w:themeColor="accent4" w:sz="8" w:space="0"/>
          <w:bottom w:val="single" w:color="8064A2" w:themeColor="accent4" w:sz="8" w:space="0"/>
          <w:right w:val="single" w:color="8064A2" w:themeColor="accent4" w:sz="8" w:space="0"/>
          <w:insideV w:val="single" w:color="8064A2" w:themeColor="accent4" w:sz="8" w:space="0"/>
        </w:tcBorders>
      </w:tcPr>
    </w:tblStylePr>
  </w:style>
  <w:style w:type="table" w:styleId="Saretaargia-5enfasia">
    <w:name w:val="Light Grid Accent 5"/>
    <w:basedOn w:val="Taulanormala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color="4BACC6" w:themeColor="accent5" w:sz="8" w:space="0"/>
        <w:left w:val="single" w:color="4BACC6" w:themeColor="accent5" w:sz="8" w:space="0"/>
        <w:bottom w:val="single" w:color="4BACC6" w:themeColor="accent5" w:sz="8" w:space="0"/>
        <w:right w:val="single" w:color="4BACC6" w:themeColor="accent5" w:sz="8" w:space="0"/>
        <w:insideH w:val="single" w:color="4BACC6" w:themeColor="accent5" w:sz="8" w:space="0"/>
        <w:insideV w:val="single" w:color="4BACC6" w:themeColor="accent5" w:sz="8" w:space="0"/>
      </w:tblBorders>
    </w:tblPr>
    <w:tblStylePr w:type="firstRow">
      <w:pPr>
        <w:spacing w:before="0" w:after="0" w:line="240" w:lineRule="auto"/>
      </w:pPr>
      <w:rPr>
        <w:rFonts w:asciiTheme="majorHAnsi" w:hAnsiTheme="majorHAnsi" w:eastAsiaTheme="majorEastAsia" w:cstheme="majorBidi"/>
        <w:b/>
        <w:bCs/>
      </w:rPr>
      <w:tblPr/>
      <w:tcPr>
        <w:tcBorders>
          <w:top w:val="single" w:color="4BACC6" w:themeColor="accent5" w:sz="8" w:space="0"/>
          <w:left w:val="single" w:color="4BACC6" w:themeColor="accent5" w:sz="8" w:space="0"/>
          <w:bottom w:val="single" w:color="4BACC6" w:themeColor="accent5" w:sz="18" w:space="0"/>
          <w:right w:val="single" w:color="4BACC6" w:themeColor="accent5" w:sz="8" w:space="0"/>
          <w:insideH w:val="nil"/>
          <w:insideV w:val="single" w:color="4BACC6" w:themeColor="accent5" w:sz="8" w:space="0"/>
        </w:tcBorders>
      </w:tcPr>
    </w:tblStylePr>
    <w:tblStylePr w:type="lastRow">
      <w:pPr>
        <w:spacing w:before="0" w:after="0" w:line="240" w:lineRule="auto"/>
      </w:pPr>
      <w:rPr>
        <w:rFonts w:asciiTheme="majorHAnsi" w:hAnsiTheme="majorHAnsi" w:eastAsiaTheme="majorEastAsia" w:cstheme="majorBidi"/>
        <w:b/>
        <w:bCs/>
      </w:rPr>
      <w:tblPr/>
      <w:tcPr>
        <w:tcBorders>
          <w:top w:val="double" w:color="4BACC6" w:themeColor="accent5" w:sz="6" w:space="0"/>
          <w:left w:val="single" w:color="4BACC6" w:themeColor="accent5" w:sz="8" w:space="0"/>
          <w:bottom w:val="single" w:color="4BACC6" w:themeColor="accent5" w:sz="8" w:space="0"/>
          <w:right w:val="single" w:color="4BACC6" w:themeColor="accent5" w:sz="8" w:space="0"/>
          <w:insideH w:val="nil"/>
          <w:insideV w:val="single" w:color="4BACC6" w:themeColor="accent5" w:sz="8" w:space="0"/>
        </w:tcBorders>
      </w:tcPr>
    </w:tblStylePr>
    <w:tblStylePr w:type="firstCol">
      <w:rPr>
        <w:rFonts w:asciiTheme="majorHAnsi" w:hAnsiTheme="majorHAnsi" w:eastAsiaTheme="majorEastAsia" w:cstheme="majorBidi"/>
        <w:b/>
        <w:bCs/>
      </w:rPr>
    </w:tblStylePr>
    <w:tblStylePr w:type="lastCol">
      <w:rPr>
        <w:rFonts w:asciiTheme="majorHAnsi" w:hAnsiTheme="majorHAnsi" w:eastAsiaTheme="majorEastAsia" w:cstheme="majorBidi"/>
        <w:b/>
        <w:bCs/>
      </w:rPr>
      <w:tblPr/>
      <w:tcPr>
        <w:tcBorders>
          <w:top w:val="single" w:color="4BACC6" w:themeColor="accent5" w:sz="8" w:space="0"/>
          <w:left w:val="single" w:color="4BACC6" w:themeColor="accent5" w:sz="8" w:space="0"/>
          <w:bottom w:val="single" w:color="4BACC6" w:themeColor="accent5" w:sz="8" w:space="0"/>
          <w:right w:val="single" w:color="4BACC6" w:themeColor="accent5" w:sz="8" w:space="0"/>
        </w:tcBorders>
      </w:tcPr>
    </w:tblStylePr>
    <w:tblStylePr w:type="band1Vert">
      <w:tblPr/>
      <w:tcPr>
        <w:tcBorders>
          <w:top w:val="single" w:color="4BACC6" w:themeColor="accent5" w:sz="8" w:space="0"/>
          <w:left w:val="single" w:color="4BACC6" w:themeColor="accent5" w:sz="8" w:space="0"/>
          <w:bottom w:val="single" w:color="4BACC6" w:themeColor="accent5" w:sz="8" w:space="0"/>
          <w:right w:val="single" w:color="4BACC6" w:themeColor="accent5" w:sz="8" w:space="0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color="4BACC6" w:themeColor="accent5" w:sz="8" w:space="0"/>
          <w:left w:val="single" w:color="4BACC6" w:themeColor="accent5" w:sz="8" w:space="0"/>
          <w:bottom w:val="single" w:color="4BACC6" w:themeColor="accent5" w:sz="8" w:space="0"/>
          <w:right w:val="single" w:color="4BACC6" w:themeColor="accent5" w:sz="8" w:space="0"/>
          <w:insideV w:val="single" w:color="4BACC6" w:themeColor="accent5" w:sz="8" w:space="0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color="4BACC6" w:themeColor="accent5" w:sz="8" w:space="0"/>
          <w:left w:val="single" w:color="4BACC6" w:themeColor="accent5" w:sz="8" w:space="0"/>
          <w:bottom w:val="single" w:color="4BACC6" w:themeColor="accent5" w:sz="8" w:space="0"/>
          <w:right w:val="single" w:color="4BACC6" w:themeColor="accent5" w:sz="8" w:space="0"/>
          <w:insideV w:val="single" w:color="4BACC6" w:themeColor="accent5" w:sz="8" w:space="0"/>
        </w:tcBorders>
      </w:tcPr>
    </w:tblStylePr>
  </w:style>
  <w:style w:type="table" w:styleId="Saretaargia-6enfasia">
    <w:name w:val="Light Grid Accent 6"/>
    <w:basedOn w:val="Taulanormala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color="F79646" w:themeColor="accent6" w:sz="8" w:space="0"/>
        <w:left w:val="single" w:color="F79646" w:themeColor="accent6" w:sz="8" w:space="0"/>
        <w:bottom w:val="single" w:color="F79646" w:themeColor="accent6" w:sz="8" w:space="0"/>
        <w:right w:val="single" w:color="F79646" w:themeColor="accent6" w:sz="8" w:space="0"/>
        <w:insideH w:val="single" w:color="F79646" w:themeColor="accent6" w:sz="8" w:space="0"/>
        <w:insideV w:val="single" w:color="F79646" w:themeColor="accent6" w:sz="8" w:space="0"/>
      </w:tblBorders>
    </w:tblPr>
    <w:tblStylePr w:type="firstRow">
      <w:pPr>
        <w:spacing w:before="0" w:after="0" w:line="240" w:lineRule="auto"/>
      </w:pPr>
      <w:rPr>
        <w:rFonts w:asciiTheme="majorHAnsi" w:hAnsiTheme="majorHAnsi" w:eastAsiaTheme="majorEastAsia" w:cstheme="majorBidi"/>
        <w:b/>
        <w:bCs/>
      </w:rPr>
      <w:tblPr/>
      <w:tcPr>
        <w:tcBorders>
          <w:top w:val="single" w:color="F79646" w:themeColor="accent6" w:sz="8" w:space="0"/>
          <w:left w:val="single" w:color="F79646" w:themeColor="accent6" w:sz="8" w:space="0"/>
          <w:bottom w:val="single" w:color="F79646" w:themeColor="accent6" w:sz="18" w:space="0"/>
          <w:right w:val="single" w:color="F79646" w:themeColor="accent6" w:sz="8" w:space="0"/>
          <w:insideH w:val="nil"/>
          <w:insideV w:val="single" w:color="F79646" w:themeColor="accent6" w:sz="8" w:space="0"/>
        </w:tcBorders>
      </w:tcPr>
    </w:tblStylePr>
    <w:tblStylePr w:type="lastRow">
      <w:pPr>
        <w:spacing w:before="0" w:after="0" w:line="240" w:lineRule="auto"/>
      </w:pPr>
      <w:rPr>
        <w:rFonts w:asciiTheme="majorHAnsi" w:hAnsiTheme="majorHAnsi" w:eastAsiaTheme="majorEastAsia" w:cstheme="majorBidi"/>
        <w:b/>
        <w:bCs/>
      </w:rPr>
      <w:tblPr/>
      <w:tcPr>
        <w:tcBorders>
          <w:top w:val="double" w:color="F79646" w:themeColor="accent6" w:sz="6" w:space="0"/>
          <w:left w:val="single" w:color="F79646" w:themeColor="accent6" w:sz="8" w:space="0"/>
          <w:bottom w:val="single" w:color="F79646" w:themeColor="accent6" w:sz="8" w:space="0"/>
          <w:right w:val="single" w:color="F79646" w:themeColor="accent6" w:sz="8" w:space="0"/>
          <w:insideH w:val="nil"/>
          <w:insideV w:val="single" w:color="F79646" w:themeColor="accent6" w:sz="8" w:space="0"/>
        </w:tcBorders>
      </w:tcPr>
    </w:tblStylePr>
    <w:tblStylePr w:type="firstCol">
      <w:rPr>
        <w:rFonts w:asciiTheme="majorHAnsi" w:hAnsiTheme="majorHAnsi" w:eastAsiaTheme="majorEastAsia" w:cstheme="majorBidi"/>
        <w:b/>
        <w:bCs/>
      </w:rPr>
    </w:tblStylePr>
    <w:tblStylePr w:type="lastCol">
      <w:rPr>
        <w:rFonts w:asciiTheme="majorHAnsi" w:hAnsiTheme="majorHAnsi" w:eastAsiaTheme="majorEastAsia" w:cstheme="majorBidi"/>
        <w:b/>
        <w:bCs/>
      </w:rPr>
      <w:tblPr/>
      <w:tcPr>
        <w:tcBorders>
          <w:top w:val="single" w:color="F79646" w:themeColor="accent6" w:sz="8" w:space="0"/>
          <w:left w:val="single" w:color="F79646" w:themeColor="accent6" w:sz="8" w:space="0"/>
          <w:bottom w:val="single" w:color="F79646" w:themeColor="accent6" w:sz="8" w:space="0"/>
          <w:right w:val="single" w:color="F79646" w:themeColor="accent6" w:sz="8" w:space="0"/>
        </w:tcBorders>
      </w:tcPr>
    </w:tblStylePr>
    <w:tblStylePr w:type="band1Vert">
      <w:tblPr/>
      <w:tcPr>
        <w:tcBorders>
          <w:top w:val="single" w:color="F79646" w:themeColor="accent6" w:sz="8" w:space="0"/>
          <w:left w:val="single" w:color="F79646" w:themeColor="accent6" w:sz="8" w:space="0"/>
          <w:bottom w:val="single" w:color="F79646" w:themeColor="accent6" w:sz="8" w:space="0"/>
          <w:right w:val="single" w:color="F79646" w:themeColor="accent6" w:sz="8" w:space="0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color="F79646" w:themeColor="accent6" w:sz="8" w:space="0"/>
          <w:left w:val="single" w:color="F79646" w:themeColor="accent6" w:sz="8" w:space="0"/>
          <w:bottom w:val="single" w:color="F79646" w:themeColor="accent6" w:sz="8" w:space="0"/>
          <w:right w:val="single" w:color="F79646" w:themeColor="accent6" w:sz="8" w:space="0"/>
          <w:insideV w:val="single" w:color="F79646" w:themeColor="accent6" w:sz="8" w:space="0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color="F79646" w:themeColor="accent6" w:sz="8" w:space="0"/>
          <w:left w:val="single" w:color="F79646" w:themeColor="accent6" w:sz="8" w:space="0"/>
          <w:bottom w:val="single" w:color="F79646" w:themeColor="accent6" w:sz="8" w:space="0"/>
          <w:right w:val="single" w:color="F79646" w:themeColor="accent6" w:sz="8" w:space="0"/>
          <w:insideV w:val="single" w:color="F79646" w:themeColor="accent6" w:sz="8" w:space="0"/>
        </w:tcBorders>
      </w:tcPr>
    </w:tblStylePr>
  </w:style>
  <w:style w:type="table" w:styleId="1itzalduraertaina">
    <w:name w:val="Medium Shading 1"/>
    <w:basedOn w:val="Taulanormala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color="404040" w:themeColor="text1" w:themeTint="BF" w:sz="8" w:space="0"/>
        <w:left w:val="single" w:color="404040" w:themeColor="text1" w:themeTint="BF" w:sz="8" w:space="0"/>
        <w:bottom w:val="single" w:color="404040" w:themeColor="text1" w:themeTint="BF" w:sz="8" w:space="0"/>
        <w:right w:val="single" w:color="404040" w:themeColor="text1" w:themeTint="BF" w:sz="8" w:space="0"/>
        <w:insideH w:val="single" w:color="404040" w:themeColor="text1" w:themeTint="BF" w:sz="8" w:space="0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color="404040" w:themeColor="text1" w:themeTint="BF" w:sz="8" w:space="0"/>
          <w:left w:val="single" w:color="404040" w:themeColor="text1" w:themeTint="BF" w:sz="8" w:space="0"/>
          <w:bottom w:val="single" w:color="404040" w:themeColor="text1" w:themeTint="BF" w:sz="8" w:space="0"/>
          <w:right w:val="single" w:color="404040" w:themeColor="text1" w:themeTint="BF" w:sz="8" w:space="0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404040" w:themeColor="text1" w:themeTint="BF" w:sz="6" w:space="0"/>
          <w:left w:val="single" w:color="404040" w:themeColor="text1" w:themeTint="BF" w:sz="8" w:space="0"/>
          <w:bottom w:val="single" w:color="404040" w:themeColor="text1" w:themeTint="BF" w:sz="8" w:space="0"/>
          <w:right w:val="single" w:color="404040" w:themeColor="text1" w:themeTint="BF" w:sz="8" w:space="0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itzalduraertaina-1enfasia">
    <w:name w:val="Medium Shading 1 Accent 1"/>
    <w:basedOn w:val="Taulanormala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color="7BA0CD" w:themeColor="accent1" w:themeTint="BF" w:sz="8" w:space="0"/>
        <w:left w:val="single" w:color="7BA0CD" w:themeColor="accent1" w:themeTint="BF" w:sz="8" w:space="0"/>
        <w:bottom w:val="single" w:color="7BA0CD" w:themeColor="accent1" w:themeTint="BF" w:sz="8" w:space="0"/>
        <w:right w:val="single" w:color="7BA0CD" w:themeColor="accent1" w:themeTint="BF" w:sz="8" w:space="0"/>
        <w:insideH w:val="single" w:color="7BA0CD" w:themeColor="accent1" w:themeTint="BF" w:sz="8" w:space="0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color="7BA0CD" w:themeColor="accent1" w:themeTint="BF" w:sz="8" w:space="0"/>
          <w:left w:val="single" w:color="7BA0CD" w:themeColor="accent1" w:themeTint="BF" w:sz="8" w:space="0"/>
          <w:bottom w:val="single" w:color="7BA0CD" w:themeColor="accent1" w:themeTint="BF" w:sz="8" w:space="0"/>
          <w:right w:val="single" w:color="7BA0CD" w:themeColor="accent1" w:themeTint="BF" w:sz="8" w:space="0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7BA0CD" w:themeColor="accent1" w:themeTint="BF" w:sz="6" w:space="0"/>
          <w:left w:val="single" w:color="7BA0CD" w:themeColor="accent1" w:themeTint="BF" w:sz="8" w:space="0"/>
          <w:bottom w:val="single" w:color="7BA0CD" w:themeColor="accent1" w:themeTint="BF" w:sz="8" w:space="0"/>
          <w:right w:val="single" w:color="7BA0CD" w:themeColor="accent1" w:themeTint="BF" w:sz="8" w:space="0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itzalduraertaina-2enfasia">
    <w:name w:val="Medium Shading 1 Accent 2"/>
    <w:basedOn w:val="Taulanormala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color="CF7B79" w:themeColor="accent2" w:themeTint="BF" w:sz="8" w:space="0"/>
        <w:left w:val="single" w:color="CF7B79" w:themeColor="accent2" w:themeTint="BF" w:sz="8" w:space="0"/>
        <w:bottom w:val="single" w:color="CF7B79" w:themeColor="accent2" w:themeTint="BF" w:sz="8" w:space="0"/>
        <w:right w:val="single" w:color="CF7B79" w:themeColor="accent2" w:themeTint="BF" w:sz="8" w:space="0"/>
        <w:insideH w:val="single" w:color="CF7B79" w:themeColor="accent2" w:themeTint="BF" w:sz="8" w:space="0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color="CF7B79" w:themeColor="accent2" w:themeTint="BF" w:sz="8" w:space="0"/>
          <w:left w:val="single" w:color="CF7B79" w:themeColor="accent2" w:themeTint="BF" w:sz="8" w:space="0"/>
          <w:bottom w:val="single" w:color="CF7B79" w:themeColor="accent2" w:themeTint="BF" w:sz="8" w:space="0"/>
          <w:right w:val="single" w:color="CF7B79" w:themeColor="accent2" w:themeTint="BF" w:sz="8" w:space="0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CF7B79" w:themeColor="accent2" w:themeTint="BF" w:sz="6" w:space="0"/>
          <w:left w:val="single" w:color="CF7B79" w:themeColor="accent2" w:themeTint="BF" w:sz="8" w:space="0"/>
          <w:bottom w:val="single" w:color="CF7B79" w:themeColor="accent2" w:themeTint="BF" w:sz="8" w:space="0"/>
          <w:right w:val="single" w:color="CF7B79" w:themeColor="accent2" w:themeTint="BF" w:sz="8" w:space="0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itzalduraertaina-3enfasia">
    <w:name w:val="Medium Shading 1 Accent 3"/>
    <w:basedOn w:val="Taulanormala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color="B3CC82" w:themeColor="accent3" w:themeTint="BF" w:sz="8" w:space="0"/>
        <w:left w:val="single" w:color="B3CC82" w:themeColor="accent3" w:themeTint="BF" w:sz="8" w:space="0"/>
        <w:bottom w:val="single" w:color="B3CC82" w:themeColor="accent3" w:themeTint="BF" w:sz="8" w:space="0"/>
        <w:right w:val="single" w:color="B3CC82" w:themeColor="accent3" w:themeTint="BF" w:sz="8" w:space="0"/>
        <w:insideH w:val="single" w:color="B3CC82" w:themeColor="accent3" w:themeTint="BF" w:sz="8" w:space="0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color="B3CC82" w:themeColor="accent3" w:themeTint="BF" w:sz="8" w:space="0"/>
          <w:left w:val="single" w:color="B3CC82" w:themeColor="accent3" w:themeTint="BF" w:sz="8" w:space="0"/>
          <w:bottom w:val="single" w:color="B3CC82" w:themeColor="accent3" w:themeTint="BF" w:sz="8" w:space="0"/>
          <w:right w:val="single" w:color="B3CC82" w:themeColor="accent3" w:themeTint="BF" w:sz="8" w:space="0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B3CC82" w:themeColor="accent3" w:themeTint="BF" w:sz="6" w:space="0"/>
          <w:left w:val="single" w:color="B3CC82" w:themeColor="accent3" w:themeTint="BF" w:sz="8" w:space="0"/>
          <w:bottom w:val="single" w:color="B3CC82" w:themeColor="accent3" w:themeTint="BF" w:sz="8" w:space="0"/>
          <w:right w:val="single" w:color="B3CC82" w:themeColor="accent3" w:themeTint="BF" w:sz="8" w:space="0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itzalduraertaina-4enfasia">
    <w:name w:val="Medium Shading 1 Accent 4"/>
    <w:basedOn w:val="Taulanormala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color="9F8AB9" w:themeColor="accent4" w:themeTint="BF" w:sz="8" w:space="0"/>
        <w:left w:val="single" w:color="9F8AB9" w:themeColor="accent4" w:themeTint="BF" w:sz="8" w:space="0"/>
        <w:bottom w:val="single" w:color="9F8AB9" w:themeColor="accent4" w:themeTint="BF" w:sz="8" w:space="0"/>
        <w:right w:val="single" w:color="9F8AB9" w:themeColor="accent4" w:themeTint="BF" w:sz="8" w:space="0"/>
        <w:insideH w:val="single" w:color="9F8AB9" w:themeColor="accent4" w:themeTint="BF" w:sz="8" w:space="0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color="9F8AB9" w:themeColor="accent4" w:themeTint="BF" w:sz="8" w:space="0"/>
          <w:left w:val="single" w:color="9F8AB9" w:themeColor="accent4" w:themeTint="BF" w:sz="8" w:space="0"/>
          <w:bottom w:val="single" w:color="9F8AB9" w:themeColor="accent4" w:themeTint="BF" w:sz="8" w:space="0"/>
          <w:right w:val="single" w:color="9F8AB9" w:themeColor="accent4" w:themeTint="BF" w:sz="8" w:space="0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9F8AB9" w:themeColor="accent4" w:themeTint="BF" w:sz="6" w:space="0"/>
          <w:left w:val="single" w:color="9F8AB9" w:themeColor="accent4" w:themeTint="BF" w:sz="8" w:space="0"/>
          <w:bottom w:val="single" w:color="9F8AB9" w:themeColor="accent4" w:themeTint="BF" w:sz="8" w:space="0"/>
          <w:right w:val="single" w:color="9F8AB9" w:themeColor="accent4" w:themeTint="BF" w:sz="8" w:space="0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itzalduraertaina-5enfasia">
    <w:name w:val="Medium Shading 1 Accent 5"/>
    <w:basedOn w:val="Taulanormala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color="78C0D4" w:themeColor="accent5" w:themeTint="BF" w:sz="8" w:space="0"/>
        <w:left w:val="single" w:color="78C0D4" w:themeColor="accent5" w:themeTint="BF" w:sz="8" w:space="0"/>
        <w:bottom w:val="single" w:color="78C0D4" w:themeColor="accent5" w:themeTint="BF" w:sz="8" w:space="0"/>
        <w:right w:val="single" w:color="78C0D4" w:themeColor="accent5" w:themeTint="BF" w:sz="8" w:space="0"/>
        <w:insideH w:val="single" w:color="78C0D4" w:themeColor="accent5" w:themeTint="BF" w:sz="8" w:space="0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color="78C0D4" w:themeColor="accent5" w:themeTint="BF" w:sz="8" w:space="0"/>
          <w:left w:val="single" w:color="78C0D4" w:themeColor="accent5" w:themeTint="BF" w:sz="8" w:space="0"/>
          <w:bottom w:val="single" w:color="78C0D4" w:themeColor="accent5" w:themeTint="BF" w:sz="8" w:space="0"/>
          <w:right w:val="single" w:color="78C0D4" w:themeColor="accent5" w:themeTint="BF" w:sz="8" w:space="0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78C0D4" w:themeColor="accent5" w:themeTint="BF" w:sz="6" w:space="0"/>
          <w:left w:val="single" w:color="78C0D4" w:themeColor="accent5" w:themeTint="BF" w:sz="8" w:space="0"/>
          <w:bottom w:val="single" w:color="78C0D4" w:themeColor="accent5" w:themeTint="BF" w:sz="8" w:space="0"/>
          <w:right w:val="single" w:color="78C0D4" w:themeColor="accent5" w:themeTint="BF" w:sz="8" w:space="0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itzalduraertaina-6enfasia">
    <w:name w:val="Medium Shading 1 Accent 6"/>
    <w:basedOn w:val="Taulanormala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color="F9B074" w:themeColor="accent6" w:themeTint="BF" w:sz="8" w:space="0"/>
        <w:left w:val="single" w:color="F9B074" w:themeColor="accent6" w:themeTint="BF" w:sz="8" w:space="0"/>
        <w:bottom w:val="single" w:color="F9B074" w:themeColor="accent6" w:themeTint="BF" w:sz="8" w:space="0"/>
        <w:right w:val="single" w:color="F9B074" w:themeColor="accent6" w:themeTint="BF" w:sz="8" w:space="0"/>
        <w:insideH w:val="single" w:color="F9B074" w:themeColor="accent6" w:themeTint="BF" w:sz="8" w:space="0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color="F9B074" w:themeColor="accent6" w:themeTint="BF" w:sz="8" w:space="0"/>
          <w:left w:val="single" w:color="F9B074" w:themeColor="accent6" w:themeTint="BF" w:sz="8" w:space="0"/>
          <w:bottom w:val="single" w:color="F9B074" w:themeColor="accent6" w:themeTint="BF" w:sz="8" w:space="0"/>
          <w:right w:val="single" w:color="F9B074" w:themeColor="accent6" w:themeTint="BF" w:sz="8" w:space="0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F9B074" w:themeColor="accent6" w:themeTint="BF" w:sz="6" w:space="0"/>
          <w:left w:val="single" w:color="F9B074" w:themeColor="accent6" w:themeTint="BF" w:sz="8" w:space="0"/>
          <w:bottom w:val="single" w:color="F9B074" w:themeColor="accent6" w:themeTint="BF" w:sz="8" w:space="0"/>
          <w:right w:val="single" w:color="F9B074" w:themeColor="accent6" w:themeTint="BF" w:sz="8" w:space="0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2itzalduraertaina">
    <w:name w:val="Medium Shading 2"/>
    <w:basedOn w:val="Taulanormala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color="auto" w:sz="18" w:space="0"/>
        <w:bottom w:val="single" w:color="auto" w:sz="18" w:space="0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color="auto" w:sz="6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</w:tcPr>
    </w:tblStylePr>
  </w:style>
  <w:style w:type="table" w:styleId="2itzalduraertaina-1enfasia">
    <w:name w:val="Medium Shading 2 Accent 1"/>
    <w:basedOn w:val="Taulanormala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color="auto" w:sz="18" w:space="0"/>
        <w:bottom w:val="single" w:color="auto" w:sz="18" w:space="0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color="auto" w:sz="6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</w:tcPr>
    </w:tblStylePr>
  </w:style>
  <w:style w:type="table" w:styleId="2itzalduraertaina-2enfasia">
    <w:name w:val="Medium Shading 2 Accent 2"/>
    <w:basedOn w:val="Taulanormala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color="auto" w:sz="18" w:space="0"/>
        <w:bottom w:val="single" w:color="auto" w:sz="18" w:space="0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color="auto" w:sz="6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</w:tcPr>
    </w:tblStylePr>
  </w:style>
  <w:style w:type="table" w:styleId="2itzalduraertaina-3enfasia">
    <w:name w:val="Medium Shading 2 Accent 3"/>
    <w:basedOn w:val="Taulanormala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color="auto" w:sz="18" w:space="0"/>
        <w:bottom w:val="single" w:color="auto" w:sz="18" w:space="0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color="auto" w:sz="6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</w:tcPr>
    </w:tblStylePr>
  </w:style>
  <w:style w:type="table" w:styleId="2itzalduraertaina-4enfasia">
    <w:name w:val="Medium Shading 2 Accent 4"/>
    <w:basedOn w:val="Taulanormala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color="auto" w:sz="18" w:space="0"/>
        <w:bottom w:val="single" w:color="auto" w:sz="18" w:space="0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color="auto" w:sz="6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</w:tcPr>
    </w:tblStylePr>
  </w:style>
  <w:style w:type="table" w:styleId="2itzalduraertaina-5enfasia">
    <w:name w:val="Medium Shading 2 Accent 5"/>
    <w:basedOn w:val="Taulanormala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color="auto" w:sz="18" w:space="0"/>
        <w:bottom w:val="single" w:color="auto" w:sz="18" w:space="0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color="auto" w:sz="6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</w:tcPr>
    </w:tblStylePr>
  </w:style>
  <w:style w:type="table" w:styleId="2itzalduraertaina-6enfasia">
    <w:name w:val="Medium Shading 2 Accent 6"/>
    <w:basedOn w:val="Taulanormala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color="auto" w:sz="18" w:space="0"/>
        <w:bottom w:val="single" w:color="auto" w:sz="18" w:space="0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color="auto" w:sz="6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</w:tcPr>
    </w:tblStylePr>
  </w:style>
  <w:style w:type="table" w:styleId="1zerrendaertaina">
    <w:name w:val="Medium List 1"/>
    <w:basedOn w:val="Taulanormala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color="000000" w:themeColor="text1" w:sz="8" w:space="0"/>
        <w:bottom w:val="single" w:color="000000" w:themeColor="text1" w:sz="8" w:space="0"/>
      </w:tblBorders>
    </w:tblPr>
    <w:tblStylePr w:type="firstRow">
      <w:rPr>
        <w:rFonts w:asciiTheme="majorHAnsi" w:hAnsiTheme="majorHAnsi" w:eastAsiaTheme="majorEastAsia" w:cstheme="majorBidi"/>
      </w:rPr>
      <w:tblPr/>
      <w:tcPr>
        <w:tcBorders>
          <w:top w:val="nil"/>
          <w:bottom w:val="single" w:color="000000" w:themeColor="text1" w:sz="8" w:space="0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color="000000" w:themeColor="text1" w:sz="8" w:space="0"/>
          <w:bottom w:val="single" w:color="000000" w:themeColor="text1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color="000000" w:themeColor="text1" w:sz="8" w:space="0"/>
          <w:bottom w:val="single" w:color="000000" w:themeColor="text1" w:sz="8" w:space="0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1zerrendaertaina-1enfasia">
    <w:name w:val="Medium List 1 Accent 1"/>
    <w:basedOn w:val="Taulanormala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color="4F81BD" w:themeColor="accent1" w:sz="8" w:space="0"/>
        <w:bottom w:val="single" w:color="4F81BD" w:themeColor="accent1" w:sz="8" w:space="0"/>
      </w:tblBorders>
    </w:tblPr>
    <w:tblStylePr w:type="firstRow">
      <w:rPr>
        <w:rFonts w:asciiTheme="majorHAnsi" w:hAnsiTheme="majorHAnsi" w:eastAsiaTheme="majorEastAsia" w:cstheme="majorBidi"/>
      </w:rPr>
      <w:tblPr/>
      <w:tcPr>
        <w:tcBorders>
          <w:top w:val="nil"/>
          <w:bottom w:val="single" w:color="4F81BD" w:themeColor="accent1" w:sz="8" w:space="0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color="4F81BD" w:themeColor="accent1" w:sz="8" w:space="0"/>
          <w:bottom w:val="single" w:color="4F81BD" w:themeColor="accent1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color="4F81BD" w:themeColor="accent1" w:sz="8" w:space="0"/>
          <w:bottom w:val="single" w:color="4F81BD" w:themeColor="accent1" w:sz="8" w:space="0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1zerrendaertaina-2enfasia">
    <w:name w:val="Medium List 1 Accent 2"/>
    <w:basedOn w:val="Taulanormala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color="C0504D" w:themeColor="accent2" w:sz="8" w:space="0"/>
        <w:bottom w:val="single" w:color="C0504D" w:themeColor="accent2" w:sz="8" w:space="0"/>
      </w:tblBorders>
    </w:tblPr>
    <w:tblStylePr w:type="firstRow">
      <w:rPr>
        <w:rFonts w:asciiTheme="majorHAnsi" w:hAnsiTheme="majorHAnsi" w:eastAsiaTheme="majorEastAsia" w:cstheme="majorBidi"/>
      </w:rPr>
      <w:tblPr/>
      <w:tcPr>
        <w:tcBorders>
          <w:top w:val="nil"/>
          <w:bottom w:val="single" w:color="C0504D" w:themeColor="accent2" w:sz="8" w:space="0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color="C0504D" w:themeColor="accent2" w:sz="8" w:space="0"/>
          <w:bottom w:val="single" w:color="C0504D" w:themeColor="accent2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color="C0504D" w:themeColor="accent2" w:sz="8" w:space="0"/>
          <w:bottom w:val="single" w:color="C0504D" w:themeColor="accent2" w:sz="8" w:space="0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1zerrendaertaina-3enfasia">
    <w:name w:val="Medium List 1 Accent 3"/>
    <w:basedOn w:val="Taulanormala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color="9BBB59" w:themeColor="accent3" w:sz="8" w:space="0"/>
        <w:bottom w:val="single" w:color="9BBB59" w:themeColor="accent3" w:sz="8" w:space="0"/>
      </w:tblBorders>
    </w:tblPr>
    <w:tblStylePr w:type="firstRow">
      <w:rPr>
        <w:rFonts w:asciiTheme="majorHAnsi" w:hAnsiTheme="majorHAnsi" w:eastAsiaTheme="majorEastAsia" w:cstheme="majorBidi"/>
      </w:rPr>
      <w:tblPr/>
      <w:tcPr>
        <w:tcBorders>
          <w:top w:val="nil"/>
          <w:bottom w:val="single" w:color="9BBB59" w:themeColor="accent3" w:sz="8" w:space="0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color="9BBB59" w:themeColor="accent3" w:sz="8" w:space="0"/>
          <w:bottom w:val="single" w:color="9BBB59" w:themeColor="accent3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color="9BBB59" w:themeColor="accent3" w:sz="8" w:space="0"/>
          <w:bottom w:val="single" w:color="9BBB59" w:themeColor="accent3" w:sz="8" w:space="0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1zerrendaertaina-4enfasia">
    <w:name w:val="Medium List 1 Accent 4"/>
    <w:basedOn w:val="Taulanormala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color="8064A2" w:themeColor="accent4" w:sz="8" w:space="0"/>
        <w:bottom w:val="single" w:color="8064A2" w:themeColor="accent4" w:sz="8" w:space="0"/>
      </w:tblBorders>
    </w:tblPr>
    <w:tblStylePr w:type="firstRow">
      <w:rPr>
        <w:rFonts w:asciiTheme="majorHAnsi" w:hAnsiTheme="majorHAnsi" w:eastAsiaTheme="majorEastAsia" w:cstheme="majorBidi"/>
      </w:rPr>
      <w:tblPr/>
      <w:tcPr>
        <w:tcBorders>
          <w:top w:val="nil"/>
          <w:bottom w:val="single" w:color="8064A2" w:themeColor="accent4" w:sz="8" w:space="0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color="8064A2" w:themeColor="accent4" w:sz="8" w:space="0"/>
          <w:bottom w:val="single" w:color="8064A2" w:themeColor="accent4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color="8064A2" w:themeColor="accent4" w:sz="8" w:space="0"/>
          <w:bottom w:val="single" w:color="8064A2" w:themeColor="accent4" w:sz="8" w:space="0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1zerrendaertaina-5enfasia">
    <w:name w:val="Medium List 1 Accent 5"/>
    <w:basedOn w:val="Taulanormala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color="4BACC6" w:themeColor="accent5" w:sz="8" w:space="0"/>
        <w:bottom w:val="single" w:color="4BACC6" w:themeColor="accent5" w:sz="8" w:space="0"/>
      </w:tblBorders>
    </w:tblPr>
    <w:tblStylePr w:type="firstRow">
      <w:rPr>
        <w:rFonts w:asciiTheme="majorHAnsi" w:hAnsiTheme="majorHAnsi" w:eastAsiaTheme="majorEastAsia" w:cstheme="majorBidi"/>
      </w:rPr>
      <w:tblPr/>
      <w:tcPr>
        <w:tcBorders>
          <w:top w:val="nil"/>
          <w:bottom w:val="single" w:color="4BACC6" w:themeColor="accent5" w:sz="8" w:space="0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color="4BACC6" w:themeColor="accent5" w:sz="8" w:space="0"/>
          <w:bottom w:val="single" w:color="4BACC6" w:themeColor="accent5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color="4BACC6" w:themeColor="accent5" w:sz="8" w:space="0"/>
          <w:bottom w:val="single" w:color="4BACC6" w:themeColor="accent5" w:sz="8" w:space="0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1zerrendaertaina-6enfasia">
    <w:name w:val="Medium List 1 Accent 6"/>
    <w:basedOn w:val="Taulanormala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color="F79646" w:themeColor="accent6" w:sz="8" w:space="0"/>
        <w:bottom w:val="single" w:color="F79646" w:themeColor="accent6" w:sz="8" w:space="0"/>
      </w:tblBorders>
    </w:tblPr>
    <w:tblStylePr w:type="firstRow">
      <w:rPr>
        <w:rFonts w:asciiTheme="majorHAnsi" w:hAnsiTheme="majorHAnsi" w:eastAsiaTheme="majorEastAsia" w:cstheme="majorBidi"/>
      </w:rPr>
      <w:tblPr/>
      <w:tcPr>
        <w:tcBorders>
          <w:top w:val="nil"/>
          <w:bottom w:val="single" w:color="F79646" w:themeColor="accent6" w:sz="8" w:space="0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color="F79646" w:themeColor="accent6" w:sz="8" w:space="0"/>
          <w:bottom w:val="single" w:color="F79646" w:themeColor="accent6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color="F79646" w:themeColor="accent6" w:sz="8" w:space="0"/>
          <w:bottom w:val="single" w:color="F79646" w:themeColor="accent6" w:sz="8" w:space="0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2zerrendaertaina">
    <w:name w:val="Medium List 2"/>
    <w:basedOn w:val="Taulanormala"/>
    <w:uiPriority w:val="66"/>
    <w:rsid w:val="00CB0664"/>
    <w:pPr>
      <w:spacing w:after="0" w:line="240" w:lineRule="auto"/>
    </w:pPr>
    <w:rPr>
      <w:rFonts w:asciiTheme="majorHAnsi" w:hAnsiTheme="majorHAnsi" w:eastAsiaTheme="majorEastAsia" w:cstheme="majorBidi"/>
      <w:color w:val="000000" w:themeColor="text1"/>
    </w:rPr>
    <w:tblPr>
      <w:tblStyleRowBandSize w:val="1"/>
      <w:tblStyleColBandSize w:val="1"/>
      <w:tblBorders>
        <w:top w:val="single" w:color="000000" w:themeColor="text1" w:sz="8" w:space="0"/>
        <w:left w:val="single" w:color="000000" w:themeColor="text1" w:sz="8" w:space="0"/>
        <w:bottom w:val="single" w:color="000000" w:themeColor="text1" w:sz="8" w:space="0"/>
        <w:right w:val="single" w:color="000000" w:themeColor="text1" w:sz="8" w:space="0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color="000000" w:themeColor="text1" w:sz="24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color="000000" w:themeColor="text1" w:sz="8" w:space="0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color="000000" w:themeColor="text1" w:sz="8" w:space="0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color="000000" w:themeColor="text1" w:sz="8" w:space="0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zerrendaertaina-1enfasia">
    <w:name w:val="Medium List 2 Accent 1"/>
    <w:basedOn w:val="Taulanormala"/>
    <w:uiPriority w:val="66"/>
    <w:rsid w:val="00CB0664"/>
    <w:pPr>
      <w:spacing w:after="0" w:line="240" w:lineRule="auto"/>
    </w:pPr>
    <w:rPr>
      <w:rFonts w:asciiTheme="majorHAnsi" w:hAnsiTheme="majorHAnsi" w:eastAsiaTheme="majorEastAsia" w:cstheme="majorBidi"/>
      <w:color w:val="000000" w:themeColor="text1"/>
    </w:rPr>
    <w:tblPr>
      <w:tblStyleRowBandSize w:val="1"/>
      <w:tblStyleColBandSize w:val="1"/>
      <w:tblBorders>
        <w:top w:val="single" w:color="4F81BD" w:themeColor="accent1" w:sz="8" w:space="0"/>
        <w:left w:val="single" w:color="4F81BD" w:themeColor="accent1" w:sz="8" w:space="0"/>
        <w:bottom w:val="single" w:color="4F81BD" w:themeColor="accent1" w:sz="8" w:space="0"/>
        <w:right w:val="single" w:color="4F81BD" w:themeColor="accent1" w:sz="8" w:space="0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color="4F81BD" w:themeColor="accent1" w:sz="24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color="4F81BD" w:themeColor="accent1" w:sz="8" w:space="0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color="4F81BD" w:themeColor="accent1" w:sz="8" w:space="0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color="4F81BD" w:themeColor="accent1" w:sz="8" w:space="0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zerrendaertaina-2enfasia">
    <w:name w:val="Medium List 2 Accent 2"/>
    <w:basedOn w:val="Taulanormala"/>
    <w:uiPriority w:val="66"/>
    <w:rsid w:val="00CB0664"/>
    <w:pPr>
      <w:spacing w:after="0" w:line="240" w:lineRule="auto"/>
    </w:pPr>
    <w:rPr>
      <w:rFonts w:asciiTheme="majorHAnsi" w:hAnsiTheme="majorHAnsi" w:eastAsiaTheme="majorEastAsia" w:cstheme="majorBidi"/>
      <w:color w:val="000000" w:themeColor="text1"/>
    </w:rPr>
    <w:tblPr>
      <w:tblStyleRowBandSize w:val="1"/>
      <w:tblStyleColBandSize w:val="1"/>
      <w:tblBorders>
        <w:top w:val="single" w:color="C0504D" w:themeColor="accent2" w:sz="8" w:space="0"/>
        <w:left w:val="single" w:color="C0504D" w:themeColor="accent2" w:sz="8" w:space="0"/>
        <w:bottom w:val="single" w:color="C0504D" w:themeColor="accent2" w:sz="8" w:space="0"/>
        <w:right w:val="single" w:color="C0504D" w:themeColor="accent2" w:sz="8" w:space="0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color="C0504D" w:themeColor="accent2" w:sz="24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color="C0504D" w:themeColor="accent2" w:sz="8" w:space="0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color="C0504D" w:themeColor="accent2" w:sz="8" w:space="0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color="C0504D" w:themeColor="accent2" w:sz="8" w:space="0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zerrendaertaina-3enfasia">
    <w:name w:val="Medium List 2 Accent 3"/>
    <w:basedOn w:val="Taulanormala"/>
    <w:uiPriority w:val="66"/>
    <w:rsid w:val="00CB0664"/>
    <w:pPr>
      <w:spacing w:after="0" w:line="240" w:lineRule="auto"/>
    </w:pPr>
    <w:rPr>
      <w:rFonts w:asciiTheme="majorHAnsi" w:hAnsiTheme="majorHAnsi" w:eastAsiaTheme="majorEastAsia" w:cstheme="majorBidi"/>
      <w:color w:val="000000" w:themeColor="text1"/>
    </w:rPr>
    <w:tblPr>
      <w:tblStyleRowBandSize w:val="1"/>
      <w:tblStyleColBandSize w:val="1"/>
      <w:tblBorders>
        <w:top w:val="single" w:color="9BBB59" w:themeColor="accent3" w:sz="8" w:space="0"/>
        <w:left w:val="single" w:color="9BBB59" w:themeColor="accent3" w:sz="8" w:space="0"/>
        <w:bottom w:val="single" w:color="9BBB59" w:themeColor="accent3" w:sz="8" w:space="0"/>
        <w:right w:val="single" w:color="9BBB59" w:themeColor="accent3" w:sz="8" w:space="0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color="9BBB59" w:themeColor="accent3" w:sz="24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color="9BBB59" w:themeColor="accent3" w:sz="8" w:space="0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color="9BBB59" w:themeColor="accent3" w:sz="8" w:space="0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color="9BBB59" w:themeColor="accent3" w:sz="8" w:space="0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zerrendaertaina-4enfasia">
    <w:name w:val="Medium List 2 Accent 4"/>
    <w:basedOn w:val="Taulanormala"/>
    <w:uiPriority w:val="66"/>
    <w:rsid w:val="00CB0664"/>
    <w:pPr>
      <w:spacing w:after="0" w:line="240" w:lineRule="auto"/>
    </w:pPr>
    <w:rPr>
      <w:rFonts w:asciiTheme="majorHAnsi" w:hAnsiTheme="majorHAnsi" w:eastAsiaTheme="majorEastAsia" w:cstheme="majorBidi"/>
      <w:color w:val="000000" w:themeColor="text1"/>
    </w:rPr>
    <w:tblPr>
      <w:tblStyleRowBandSize w:val="1"/>
      <w:tblStyleColBandSize w:val="1"/>
      <w:tblBorders>
        <w:top w:val="single" w:color="8064A2" w:themeColor="accent4" w:sz="8" w:space="0"/>
        <w:left w:val="single" w:color="8064A2" w:themeColor="accent4" w:sz="8" w:space="0"/>
        <w:bottom w:val="single" w:color="8064A2" w:themeColor="accent4" w:sz="8" w:space="0"/>
        <w:right w:val="single" w:color="8064A2" w:themeColor="accent4" w:sz="8" w:space="0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color="8064A2" w:themeColor="accent4" w:sz="24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color="8064A2" w:themeColor="accent4" w:sz="8" w:space="0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color="8064A2" w:themeColor="accent4" w:sz="8" w:space="0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color="8064A2" w:themeColor="accent4" w:sz="8" w:space="0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zerrendaertaina-5enfasia">
    <w:name w:val="Medium List 2 Accent 5"/>
    <w:basedOn w:val="Taulanormala"/>
    <w:uiPriority w:val="66"/>
    <w:rsid w:val="00CB0664"/>
    <w:pPr>
      <w:spacing w:after="0" w:line="240" w:lineRule="auto"/>
    </w:pPr>
    <w:rPr>
      <w:rFonts w:asciiTheme="majorHAnsi" w:hAnsiTheme="majorHAnsi" w:eastAsiaTheme="majorEastAsia" w:cstheme="majorBidi"/>
      <w:color w:val="000000" w:themeColor="text1"/>
    </w:rPr>
    <w:tblPr>
      <w:tblStyleRowBandSize w:val="1"/>
      <w:tblStyleColBandSize w:val="1"/>
      <w:tblBorders>
        <w:top w:val="single" w:color="4BACC6" w:themeColor="accent5" w:sz="8" w:space="0"/>
        <w:left w:val="single" w:color="4BACC6" w:themeColor="accent5" w:sz="8" w:space="0"/>
        <w:bottom w:val="single" w:color="4BACC6" w:themeColor="accent5" w:sz="8" w:space="0"/>
        <w:right w:val="single" w:color="4BACC6" w:themeColor="accent5" w:sz="8" w:space="0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color="4BACC6" w:themeColor="accent5" w:sz="24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color="4BACC6" w:themeColor="accent5" w:sz="8" w:space="0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color="4BACC6" w:themeColor="accent5" w:sz="8" w:space="0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color="4BACC6" w:themeColor="accent5" w:sz="8" w:space="0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zerrendaertaina-6enfasia">
    <w:name w:val="Medium List 2 Accent 6"/>
    <w:basedOn w:val="Taulanormala"/>
    <w:uiPriority w:val="66"/>
    <w:rsid w:val="00CB0664"/>
    <w:pPr>
      <w:spacing w:after="0" w:line="240" w:lineRule="auto"/>
    </w:pPr>
    <w:rPr>
      <w:rFonts w:asciiTheme="majorHAnsi" w:hAnsiTheme="majorHAnsi" w:eastAsiaTheme="majorEastAsia" w:cstheme="majorBidi"/>
      <w:color w:val="000000" w:themeColor="text1"/>
    </w:rPr>
    <w:tblPr>
      <w:tblStyleRowBandSize w:val="1"/>
      <w:tblStyleColBandSize w:val="1"/>
      <w:tblBorders>
        <w:top w:val="single" w:color="F79646" w:themeColor="accent6" w:sz="8" w:space="0"/>
        <w:left w:val="single" w:color="F79646" w:themeColor="accent6" w:sz="8" w:space="0"/>
        <w:bottom w:val="single" w:color="F79646" w:themeColor="accent6" w:sz="8" w:space="0"/>
        <w:right w:val="single" w:color="F79646" w:themeColor="accent6" w:sz="8" w:space="0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color="F79646" w:themeColor="accent6" w:sz="24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color="F79646" w:themeColor="accent6" w:sz="8" w:space="0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color="F79646" w:themeColor="accent6" w:sz="8" w:space="0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color="F79646" w:themeColor="accent6" w:sz="8" w:space="0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1saretaertaina">
    <w:name w:val="Medium Grid 1"/>
    <w:basedOn w:val="Taulanormala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color="404040" w:themeColor="text1" w:themeTint="BF" w:sz="8" w:space="0"/>
        <w:left w:val="single" w:color="404040" w:themeColor="text1" w:themeTint="BF" w:sz="8" w:space="0"/>
        <w:bottom w:val="single" w:color="404040" w:themeColor="text1" w:themeTint="BF" w:sz="8" w:space="0"/>
        <w:right w:val="single" w:color="404040" w:themeColor="text1" w:themeTint="BF" w:sz="8" w:space="0"/>
        <w:insideH w:val="single" w:color="404040" w:themeColor="text1" w:themeTint="BF" w:sz="8" w:space="0"/>
        <w:insideV w:val="single" w:color="404040" w:themeColor="text1" w:themeTint="BF" w:sz="8" w:space="0"/>
      </w:tblBorders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color="404040" w:themeColor="text1" w:themeTint="BF" w:sz="1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1saretaertaina-1enfasia">
    <w:name w:val="Medium Grid 1 Accent 1"/>
    <w:basedOn w:val="Taulanormala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color="7BA0CD" w:themeColor="accent1" w:themeTint="BF" w:sz="8" w:space="0"/>
        <w:left w:val="single" w:color="7BA0CD" w:themeColor="accent1" w:themeTint="BF" w:sz="8" w:space="0"/>
        <w:bottom w:val="single" w:color="7BA0CD" w:themeColor="accent1" w:themeTint="BF" w:sz="8" w:space="0"/>
        <w:right w:val="single" w:color="7BA0CD" w:themeColor="accent1" w:themeTint="BF" w:sz="8" w:space="0"/>
        <w:insideH w:val="single" w:color="7BA0CD" w:themeColor="accent1" w:themeTint="BF" w:sz="8" w:space="0"/>
        <w:insideV w:val="single" w:color="7BA0CD" w:themeColor="accent1" w:themeTint="BF" w:sz="8" w:space="0"/>
      </w:tblBorders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color="7BA0CD" w:themeColor="accent1" w:themeTint="BF" w:sz="1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1saretaertaina-2enfasia">
    <w:name w:val="Medium Grid 1 Accent 2"/>
    <w:basedOn w:val="Taulanormala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color="CF7B79" w:themeColor="accent2" w:themeTint="BF" w:sz="8" w:space="0"/>
        <w:left w:val="single" w:color="CF7B79" w:themeColor="accent2" w:themeTint="BF" w:sz="8" w:space="0"/>
        <w:bottom w:val="single" w:color="CF7B79" w:themeColor="accent2" w:themeTint="BF" w:sz="8" w:space="0"/>
        <w:right w:val="single" w:color="CF7B79" w:themeColor="accent2" w:themeTint="BF" w:sz="8" w:space="0"/>
        <w:insideH w:val="single" w:color="CF7B79" w:themeColor="accent2" w:themeTint="BF" w:sz="8" w:space="0"/>
        <w:insideV w:val="single" w:color="CF7B79" w:themeColor="accent2" w:themeTint="BF" w:sz="8" w:space="0"/>
      </w:tblBorders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color="CF7B79" w:themeColor="accent2" w:themeTint="BF" w:sz="1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1saretaertaina-3enfasia">
    <w:name w:val="Medium Grid 1 Accent 3"/>
    <w:basedOn w:val="Taulanormala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color="B3CC82" w:themeColor="accent3" w:themeTint="BF" w:sz="8" w:space="0"/>
        <w:left w:val="single" w:color="B3CC82" w:themeColor="accent3" w:themeTint="BF" w:sz="8" w:space="0"/>
        <w:bottom w:val="single" w:color="B3CC82" w:themeColor="accent3" w:themeTint="BF" w:sz="8" w:space="0"/>
        <w:right w:val="single" w:color="B3CC82" w:themeColor="accent3" w:themeTint="BF" w:sz="8" w:space="0"/>
        <w:insideH w:val="single" w:color="B3CC82" w:themeColor="accent3" w:themeTint="BF" w:sz="8" w:space="0"/>
        <w:insideV w:val="single" w:color="B3CC82" w:themeColor="accent3" w:themeTint="BF" w:sz="8" w:space="0"/>
      </w:tblBorders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color="B3CC82" w:themeColor="accent3" w:themeTint="BF" w:sz="1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1saretaertaina-4enfasia">
    <w:name w:val="Medium Grid 1 Accent 4"/>
    <w:basedOn w:val="Taulanormala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color="9F8AB9" w:themeColor="accent4" w:themeTint="BF" w:sz="8" w:space="0"/>
        <w:left w:val="single" w:color="9F8AB9" w:themeColor="accent4" w:themeTint="BF" w:sz="8" w:space="0"/>
        <w:bottom w:val="single" w:color="9F8AB9" w:themeColor="accent4" w:themeTint="BF" w:sz="8" w:space="0"/>
        <w:right w:val="single" w:color="9F8AB9" w:themeColor="accent4" w:themeTint="BF" w:sz="8" w:space="0"/>
        <w:insideH w:val="single" w:color="9F8AB9" w:themeColor="accent4" w:themeTint="BF" w:sz="8" w:space="0"/>
        <w:insideV w:val="single" w:color="9F8AB9" w:themeColor="accent4" w:themeTint="BF" w:sz="8" w:space="0"/>
      </w:tblBorders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color="9F8AB9" w:themeColor="accent4" w:themeTint="BF" w:sz="1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1saretaertaina-5enfasia">
    <w:name w:val="Medium Grid 1 Accent 5"/>
    <w:basedOn w:val="Taulanormala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color="78C0D4" w:themeColor="accent5" w:themeTint="BF" w:sz="8" w:space="0"/>
        <w:left w:val="single" w:color="78C0D4" w:themeColor="accent5" w:themeTint="BF" w:sz="8" w:space="0"/>
        <w:bottom w:val="single" w:color="78C0D4" w:themeColor="accent5" w:themeTint="BF" w:sz="8" w:space="0"/>
        <w:right w:val="single" w:color="78C0D4" w:themeColor="accent5" w:themeTint="BF" w:sz="8" w:space="0"/>
        <w:insideH w:val="single" w:color="78C0D4" w:themeColor="accent5" w:themeTint="BF" w:sz="8" w:space="0"/>
        <w:insideV w:val="single" w:color="78C0D4" w:themeColor="accent5" w:themeTint="BF" w:sz="8" w:space="0"/>
      </w:tblBorders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color="78C0D4" w:themeColor="accent5" w:themeTint="BF" w:sz="1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1saretaertaina-6enfasia">
    <w:name w:val="Medium Grid 1 Accent 6"/>
    <w:basedOn w:val="Taulanormala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color="F9B074" w:themeColor="accent6" w:themeTint="BF" w:sz="8" w:space="0"/>
        <w:left w:val="single" w:color="F9B074" w:themeColor="accent6" w:themeTint="BF" w:sz="8" w:space="0"/>
        <w:bottom w:val="single" w:color="F9B074" w:themeColor="accent6" w:themeTint="BF" w:sz="8" w:space="0"/>
        <w:right w:val="single" w:color="F9B074" w:themeColor="accent6" w:themeTint="BF" w:sz="8" w:space="0"/>
        <w:insideH w:val="single" w:color="F9B074" w:themeColor="accent6" w:themeTint="BF" w:sz="8" w:space="0"/>
        <w:insideV w:val="single" w:color="F9B074" w:themeColor="accent6" w:themeTint="BF" w:sz="8" w:space="0"/>
      </w:tblBorders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color="F9B074" w:themeColor="accent6" w:themeTint="BF" w:sz="1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2saretaertaina">
    <w:name w:val="Medium Grid 2"/>
    <w:basedOn w:val="Taulanormala"/>
    <w:uiPriority w:val="68"/>
    <w:rsid w:val="00CB0664"/>
    <w:pPr>
      <w:spacing w:after="0" w:line="240" w:lineRule="auto"/>
    </w:pPr>
    <w:rPr>
      <w:rFonts w:asciiTheme="majorHAnsi" w:hAnsiTheme="majorHAnsi" w:eastAsiaTheme="majorEastAsia" w:cstheme="majorBidi"/>
      <w:color w:val="000000" w:themeColor="text1"/>
    </w:rPr>
    <w:tblPr>
      <w:tblStyleRowBandSize w:val="1"/>
      <w:tblStyleColBandSize w:val="1"/>
      <w:tblBorders>
        <w:top w:val="single" w:color="000000" w:themeColor="text1" w:sz="8" w:space="0"/>
        <w:left w:val="single" w:color="000000" w:themeColor="text1" w:sz="8" w:space="0"/>
        <w:bottom w:val="single" w:color="000000" w:themeColor="text1" w:sz="8" w:space="0"/>
        <w:right w:val="single" w:color="000000" w:themeColor="text1" w:sz="8" w:space="0"/>
        <w:insideH w:val="single" w:color="000000" w:themeColor="text1" w:sz="8" w:space="0"/>
        <w:insideV w:val="single" w:color="000000" w:themeColor="text1" w:sz="8" w:space="0"/>
      </w:tblBorders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color="000000" w:themeColor="text1" w:sz="12" w:space="0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color="000000" w:themeColor="text1" w:sz="6" w:space="0"/>
          <w:insideV w:val="single" w:color="000000" w:themeColor="text1" w:sz="6" w:space="0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saretaertaina-1enfasia">
    <w:name w:val="Medium Grid 2 Accent 1"/>
    <w:basedOn w:val="Taulanormala"/>
    <w:uiPriority w:val="68"/>
    <w:rsid w:val="00CB0664"/>
    <w:pPr>
      <w:spacing w:after="0" w:line="240" w:lineRule="auto"/>
    </w:pPr>
    <w:rPr>
      <w:rFonts w:asciiTheme="majorHAnsi" w:hAnsiTheme="majorHAnsi" w:eastAsiaTheme="majorEastAsia" w:cstheme="majorBidi"/>
      <w:color w:val="000000" w:themeColor="text1"/>
    </w:rPr>
    <w:tblPr>
      <w:tblStyleRowBandSize w:val="1"/>
      <w:tblStyleColBandSize w:val="1"/>
      <w:tblBorders>
        <w:top w:val="single" w:color="4F81BD" w:themeColor="accent1" w:sz="8" w:space="0"/>
        <w:left w:val="single" w:color="4F81BD" w:themeColor="accent1" w:sz="8" w:space="0"/>
        <w:bottom w:val="single" w:color="4F81BD" w:themeColor="accent1" w:sz="8" w:space="0"/>
        <w:right w:val="single" w:color="4F81BD" w:themeColor="accent1" w:sz="8" w:space="0"/>
        <w:insideH w:val="single" w:color="4F81BD" w:themeColor="accent1" w:sz="8" w:space="0"/>
        <w:insideV w:val="single" w:color="4F81BD" w:themeColor="accent1" w:sz="8" w:space="0"/>
      </w:tblBorders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color="000000" w:themeColor="text1" w:sz="12" w:space="0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color="4F81BD" w:themeColor="accent1" w:sz="6" w:space="0"/>
          <w:insideV w:val="single" w:color="4F81BD" w:themeColor="accent1" w:sz="6" w:space="0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saretaertaina-2enfasia">
    <w:name w:val="Medium Grid 2 Accent 2"/>
    <w:basedOn w:val="Taulanormala"/>
    <w:uiPriority w:val="68"/>
    <w:rsid w:val="00CB0664"/>
    <w:pPr>
      <w:spacing w:after="0" w:line="240" w:lineRule="auto"/>
    </w:pPr>
    <w:rPr>
      <w:rFonts w:asciiTheme="majorHAnsi" w:hAnsiTheme="majorHAnsi" w:eastAsiaTheme="majorEastAsia" w:cstheme="majorBidi"/>
      <w:color w:val="000000" w:themeColor="text1"/>
    </w:rPr>
    <w:tblPr>
      <w:tblStyleRowBandSize w:val="1"/>
      <w:tblStyleColBandSize w:val="1"/>
      <w:tblBorders>
        <w:top w:val="single" w:color="C0504D" w:themeColor="accent2" w:sz="8" w:space="0"/>
        <w:left w:val="single" w:color="C0504D" w:themeColor="accent2" w:sz="8" w:space="0"/>
        <w:bottom w:val="single" w:color="C0504D" w:themeColor="accent2" w:sz="8" w:space="0"/>
        <w:right w:val="single" w:color="C0504D" w:themeColor="accent2" w:sz="8" w:space="0"/>
        <w:insideH w:val="single" w:color="C0504D" w:themeColor="accent2" w:sz="8" w:space="0"/>
        <w:insideV w:val="single" w:color="C0504D" w:themeColor="accent2" w:sz="8" w:space="0"/>
      </w:tblBorders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color="000000" w:themeColor="text1" w:sz="12" w:space="0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color="C0504D" w:themeColor="accent2" w:sz="6" w:space="0"/>
          <w:insideV w:val="single" w:color="C0504D" w:themeColor="accent2" w:sz="6" w:space="0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saretaertaina-3enfasia">
    <w:name w:val="Medium Grid 2 Accent 3"/>
    <w:basedOn w:val="Taulanormala"/>
    <w:uiPriority w:val="68"/>
    <w:rsid w:val="00CB0664"/>
    <w:pPr>
      <w:spacing w:after="0" w:line="240" w:lineRule="auto"/>
    </w:pPr>
    <w:rPr>
      <w:rFonts w:asciiTheme="majorHAnsi" w:hAnsiTheme="majorHAnsi" w:eastAsiaTheme="majorEastAsia" w:cstheme="majorBidi"/>
      <w:color w:val="000000" w:themeColor="text1"/>
    </w:rPr>
    <w:tblPr>
      <w:tblStyleRowBandSize w:val="1"/>
      <w:tblStyleColBandSize w:val="1"/>
      <w:tblBorders>
        <w:top w:val="single" w:color="9BBB59" w:themeColor="accent3" w:sz="8" w:space="0"/>
        <w:left w:val="single" w:color="9BBB59" w:themeColor="accent3" w:sz="8" w:space="0"/>
        <w:bottom w:val="single" w:color="9BBB59" w:themeColor="accent3" w:sz="8" w:space="0"/>
        <w:right w:val="single" w:color="9BBB59" w:themeColor="accent3" w:sz="8" w:space="0"/>
        <w:insideH w:val="single" w:color="9BBB59" w:themeColor="accent3" w:sz="8" w:space="0"/>
        <w:insideV w:val="single" w:color="9BBB59" w:themeColor="accent3" w:sz="8" w:space="0"/>
      </w:tblBorders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color="000000" w:themeColor="text1" w:sz="12" w:space="0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color="9BBB59" w:themeColor="accent3" w:sz="6" w:space="0"/>
          <w:insideV w:val="single" w:color="9BBB59" w:themeColor="accent3" w:sz="6" w:space="0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saretaertaina-4enfasia">
    <w:name w:val="Medium Grid 2 Accent 4"/>
    <w:basedOn w:val="Taulanormala"/>
    <w:uiPriority w:val="68"/>
    <w:rsid w:val="00CB0664"/>
    <w:pPr>
      <w:spacing w:after="0" w:line="240" w:lineRule="auto"/>
    </w:pPr>
    <w:rPr>
      <w:rFonts w:asciiTheme="majorHAnsi" w:hAnsiTheme="majorHAnsi" w:eastAsiaTheme="majorEastAsia" w:cstheme="majorBidi"/>
      <w:color w:val="000000" w:themeColor="text1"/>
    </w:rPr>
    <w:tblPr>
      <w:tblStyleRowBandSize w:val="1"/>
      <w:tblStyleColBandSize w:val="1"/>
      <w:tblBorders>
        <w:top w:val="single" w:color="8064A2" w:themeColor="accent4" w:sz="8" w:space="0"/>
        <w:left w:val="single" w:color="8064A2" w:themeColor="accent4" w:sz="8" w:space="0"/>
        <w:bottom w:val="single" w:color="8064A2" w:themeColor="accent4" w:sz="8" w:space="0"/>
        <w:right w:val="single" w:color="8064A2" w:themeColor="accent4" w:sz="8" w:space="0"/>
        <w:insideH w:val="single" w:color="8064A2" w:themeColor="accent4" w:sz="8" w:space="0"/>
        <w:insideV w:val="single" w:color="8064A2" w:themeColor="accent4" w:sz="8" w:space="0"/>
      </w:tblBorders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color="000000" w:themeColor="text1" w:sz="12" w:space="0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color="8064A2" w:themeColor="accent4" w:sz="6" w:space="0"/>
          <w:insideV w:val="single" w:color="8064A2" w:themeColor="accent4" w:sz="6" w:space="0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saretaertaina-5enfasia">
    <w:name w:val="Medium Grid 2 Accent 5"/>
    <w:basedOn w:val="Taulanormala"/>
    <w:uiPriority w:val="68"/>
    <w:rsid w:val="00CB0664"/>
    <w:pPr>
      <w:spacing w:after="0" w:line="240" w:lineRule="auto"/>
    </w:pPr>
    <w:rPr>
      <w:rFonts w:asciiTheme="majorHAnsi" w:hAnsiTheme="majorHAnsi" w:eastAsiaTheme="majorEastAsia" w:cstheme="majorBidi"/>
      <w:color w:val="000000" w:themeColor="text1"/>
    </w:rPr>
    <w:tblPr>
      <w:tblStyleRowBandSize w:val="1"/>
      <w:tblStyleColBandSize w:val="1"/>
      <w:tblBorders>
        <w:top w:val="single" w:color="4BACC6" w:themeColor="accent5" w:sz="8" w:space="0"/>
        <w:left w:val="single" w:color="4BACC6" w:themeColor="accent5" w:sz="8" w:space="0"/>
        <w:bottom w:val="single" w:color="4BACC6" w:themeColor="accent5" w:sz="8" w:space="0"/>
        <w:right w:val="single" w:color="4BACC6" w:themeColor="accent5" w:sz="8" w:space="0"/>
        <w:insideH w:val="single" w:color="4BACC6" w:themeColor="accent5" w:sz="8" w:space="0"/>
        <w:insideV w:val="single" w:color="4BACC6" w:themeColor="accent5" w:sz="8" w:space="0"/>
      </w:tblBorders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color="000000" w:themeColor="text1" w:sz="12" w:space="0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color="4BACC6" w:themeColor="accent5" w:sz="6" w:space="0"/>
          <w:insideV w:val="single" w:color="4BACC6" w:themeColor="accent5" w:sz="6" w:space="0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saretaertaina-6enfasia">
    <w:name w:val="Medium Grid 2 Accent 6"/>
    <w:basedOn w:val="Taulanormala"/>
    <w:uiPriority w:val="68"/>
    <w:rsid w:val="00CB0664"/>
    <w:pPr>
      <w:spacing w:after="0" w:line="240" w:lineRule="auto"/>
    </w:pPr>
    <w:rPr>
      <w:rFonts w:asciiTheme="majorHAnsi" w:hAnsiTheme="majorHAnsi" w:eastAsiaTheme="majorEastAsia" w:cstheme="majorBidi"/>
      <w:color w:val="000000" w:themeColor="text1"/>
    </w:rPr>
    <w:tblPr>
      <w:tblStyleRowBandSize w:val="1"/>
      <w:tblStyleColBandSize w:val="1"/>
      <w:tblBorders>
        <w:top w:val="single" w:color="F79646" w:themeColor="accent6" w:sz="8" w:space="0"/>
        <w:left w:val="single" w:color="F79646" w:themeColor="accent6" w:sz="8" w:space="0"/>
        <w:bottom w:val="single" w:color="F79646" w:themeColor="accent6" w:sz="8" w:space="0"/>
        <w:right w:val="single" w:color="F79646" w:themeColor="accent6" w:sz="8" w:space="0"/>
        <w:insideH w:val="single" w:color="F79646" w:themeColor="accent6" w:sz="8" w:space="0"/>
        <w:insideV w:val="single" w:color="F79646" w:themeColor="accent6" w:sz="8" w:space="0"/>
      </w:tblBorders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color="000000" w:themeColor="text1" w:sz="12" w:space="0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color="F79646" w:themeColor="accent6" w:sz="6" w:space="0"/>
          <w:insideV w:val="single" w:color="F79646" w:themeColor="accent6" w:sz="6" w:space="0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3saretaertaina">
    <w:name w:val="Medium Grid 3"/>
    <w:basedOn w:val="Taulanormala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color="FFFFFF" w:themeColor="background1" w:sz="8" w:space="0"/>
        <w:left w:val="single" w:color="FFFFFF" w:themeColor="background1" w:sz="8" w:space="0"/>
        <w:bottom w:val="single" w:color="FFFFFF" w:themeColor="background1" w:sz="8" w:space="0"/>
        <w:right w:val="single" w:color="FFFFFF" w:themeColor="background1" w:sz="8" w:space="0"/>
        <w:insideH w:val="single" w:color="FFFFFF" w:themeColor="background1" w:sz="6" w:space="0"/>
        <w:insideV w:val="single" w:color="FFFFFF" w:themeColor="background1" w:sz="6" w:space="0"/>
      </w:tblBorders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24" w:space="0"/>
          <w:right w:val="single" w:color="FFFFFF" w:themeColor="background1" w:sz="8" w:space="0"/>
          <w:insideH w:val="nil"/>
          <w:insideV w:val="single" w:color="FFFFFF" w:themeColor="background1" w:sz="8" w:space="0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color="FFFFFF" w:themeColor="background1" w:sz="24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nil"/>
          <w:insideV w:val="single" w:color="FFFFFF" w:themeColor="background1" w:sz="8" w:space="0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color="FFFFFF" w:themeColor="background1" w:sz="8" w:space="0"/>
          <w:right w:val="single" w:color="FFFFFF" w:themeColor="background1" w:sz="24" w:space="0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color="FFFFFF" w:themeColor="background1" w:sz="24" w:space="0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single" w:color="FFFFFF" w:themeColor="background1" w:sz="8" w:space="0"/>
          <w:insideV w:val="single" w:color="FFFFFF" w:themeColor="background1" w:sz="8" w:space="0"/>
        </w:tcBorders>
        <w:shd w:val="clear" w:color="auto" w:fill="808080" w:themeFill="text1" w:themeFillTint="7F"/>
      </w:tcPr>
    </w:tblStylePr>
  </w:style>
  <w:style w:type="table" w:styleId="3saretaertaina-1enfasia">
    <w:name w:val="Medium Grid 3 Accent 1"/>
    <w:basedOn w:val="Taulanormala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color="FFFFFF" w:themeColor="background1" w:sz="8" w:space="0"/>
        <w:left w:val="single" w:color="FFFFFF" w:themeColor="background1" w:sz="8" w:space="0"/>
        <w:bottom w:val="single" w:color="FFFFFF" w:themeColor="background1" w:sz="8" w:space="0"/>
        <w:right w:val="single" w:color="FFFFFF" w:themeColor="background1" w:sz="8" w:space="0"/>
        <w:insideH w:val="single" w:color="FFFFFF" w:themeColor="background1" w:sz="6" w:space="0"/>
        <w:insideV w:val="single" w:color="FFFFFF" w:themeColor="background1" w:sz="6" w:space="0"/>
      </w:tblBorders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24" w:space="0"/>
          <w:right w:val="single" w:color="FFFFFF" w:themeColor="background1" w:sz="8" w:space="0"/>
          <w:insideH w:val="nil"/>
          <w:insideV w:val="single" w:color="FFFFFF" w:themeColor="background1" w:sz="8" w:space="0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color="FFFFFF" w:themeColor="background1" w:sz="24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nil"/>
          <w:insideV w:val="single" w:color="FFFFFF" w:themeColor="background1" w:sz="8" w:space="0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color="FFFFFF" w:themeColor="background1" w:sz="8" w:space="0"/>
          <w:right w:val="single" w:color="FFFFFF" w:themeColor="background1" w:sz="24" w:space="0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color="FFFFFF" w:themeColor="background1" w:sz="24" w:space="0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single" w:color="FFFFFF" w:themeColor="background1" w:sz="8" w:space="0"/>
          <w:insideV w:val="single" w:color="FFFFFF" w:themeColor="background1" w:sz="8" w:space="0"/>
        </w:tcBorders>
        <w:shd w:val="clear" w:color="auto" w:fill="A7BFDE" w:themeFill="accent1" w:themeFillTint="7F"/>
      </w:tcPr>
    </w:tblStylePr>
  </w:style>
  <w:style w:type="table" w:styleId="3saretaertaina-2enfasia">
    <w:name w:val="Medium Grid 3 Accent 2"/>
    <w:basedOn w:val="Taulanormala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color="FFFFFF" w:themeColor="background1" w:sz="8" w:space="0"/>
        <w:left w:val="single" w:color="FFFFFF" w:themeColor="background1" w:sz="8" w:space="0"/>
        <w:bottom w:val="single" w:color="FFFFFF" w:themeColor="background1" w:sz="8" w:space="0"/>
        <w:right w:val="single" w:color="FFFFFF" w:themeColor="background1" w:sz="8" w:space="0"/>
        <w:insideH w:val="single" w:color="FFFFFF" w:themeColor="background1" w:sz="6" w:space="0"/>
        <w:insideV w:val="single" w:color="FFFFFF" w:themeColor="background1" w:sz="6" w:space="0"/>
      </w:tblBorders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24" w:space="0"/>
          <w:right w:val="single" w:color="FFFFFF" w:themeColor="background1" w:sz="8" w:space="0"/>
          <w:insideH w:val="nil"/>
          <w:insideV w:val="single" w:color="FFFFFF" w:themeColor="background1" w:sz="8" w:space="0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color="FFFFFF" w:themeColor="background1" w:sz="24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nil"/>
          <w:insideV w:val="single" w:color="FFFFFF" w:themeColor="background1" w:sz="8" w:space="0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color="FFFFFF" w:themeColor="background1" w:sz="8" w:space="0"/>
          <w:right w:val="single" w:color="FFFFFF" w:themeColor="background1" w:sz="24" w:space="0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color="FFFFFF" w:themeColor="background1" w:sz="24" w:space="0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single" w:color="FFFFFF" w:themeColor="background1" w:sz="8" w:space="0"/>
          <w:insideV w:val="single" w:color="FFFFFF" w:themeColor="background1" w:sz="8" w:space="0"/>
        </w:tcBorders>
        <w:shd w:val="clear" w:color="auto" w:fill="DFA7A6" w:themeFill="accent2" w:themeFillTint="7F"/>
      </w:tcPr>
    </w:tblStylePr>
  </w:style>
  <w:style w:type="table" w:styleId="3saretaertaina-3enfasia">
    <w:name w:val="Medium Grid 3 Accent 3"/>
    <w:basedOn w:val="Taulanormala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color="FFFFFF" w:themeColor="background1" w:sz="8" w:space="0"/>
        <w:left w:val="single" w:color="FFFFFF" w:themeColor="background1" w:sz="8" w:space="0"/>
        <w:bottom w:val="single" w:color="FFFFFF" w:themeColor="background1" w:sz="8" w:space="0"/>
        <w:right w:val="single" w:color="FFFFFF" w:themeColor="background1" w:sz="8" w:space="0"/>
        <w:insideH w:val="single" w:color="FFFFFF" w:themeColor="background1" w:sz="6" w:space="0"/>
        <w:insideV w:val="single" w:color="FFFFFF" w:themeColor="background1" w:sz="6" w:space="0"/>
      </w:tblBorders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24" w:space="0"/>
          <w:right w:val="single" w:color="FFFFFF" w:themeColor="background1" w:sz="8" w:space="0"/>
          <w:insideH w:val="nil"/>
          <w:insideV w:val="single" w:color="FFFFFF" w:themeColor="background1" w:sz="8" w:space="0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color="FFFFFF" w:themeColor="background1" w:sz="24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nil"/>
          <w:insideV w:val="single" w:color="FFFFFF" w:themeColor="background1" w:sz="8" w:space="0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color="FFFFFF" w:themeColor="background1" w:sz="8" w:space="0"/>
          <w:right w:val="single" w:color="FFFFFF" w:themeColor="background1" w:sz="24" w:space="0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color="FFFFFF" w:themeColor="background1" w:sz="24" w:space="0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single" w:color="FFFFFF" w:themeColor="background1" w:sz="8" w:space="0"/>
          <w:insideV w:val="single" w:color="FFFFFF" w:themeColor="background1" w:sz="8" w:space="0"/>
        </w:tcBorders>
        <w:shd w:val="clear" w:color="auto" w:fill="CDDDAC" w:themeFill="accent3" w:themeFillTint="7F"/>
      </w:tcPr>
    </w:tblStylePr>
  </w:style>
  <w:style w:type="table" w:styleId="3saretaertaina-4enfasia">
    <w:name w:val="Medium Grid 3 Accent 4"/>
    <w:basedOn w:val="Taulanormala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color="FFFFFF" w:themeColor="background1" w:sz="8" w:space="0"/>
        <w:left w:val="single" w:color="FFFFFF" w:themeColor="background1" w:sz="8" w:space="0"/>
        <w:bottom w:val="single" w:color="FFFFFF" w:themeColor="background1" w:sz="8" w:space="0"/>
        <w:right w:val="single" w:color="FFFFFF" w:themeColor="background1" w:sz="8" w:space="0"/>
        <w:insideH w:val="single" w:color="FFFFFF" w:themeColor="background1" w:sz="6" w:space="0"/>
        <w:insideV w:val="single" w:color="FFFFFF" w:themeColor="background1" w:sz="6" w:space="0"/>
      </w:tblBorders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24" w:space="0"/>
          <w:right w:val="single" w:color="FFFFFF" w:themeColor="background1" w:sz="8" w:space="0"/>
          <w:insideH w:val="nil"/>
          <w:insideV w:val="single" w:color="FFFFFF" w:themeColor="background1" w:sz="8" w:space="0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color="FFFFFF" w:themeColor="background1" w:sz="24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nil"/>
          <w:insideV w:val="single" w:color="FFFFFF" w:themeColor="background1" w:sz="8" w:space="0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color="FFFFFF" w:themeColor="background1" w:sz="8" w:space="0"/>
          <w:right w:val="single" w:color="FFFFFF" w:themeColor="background1" w:sz="24" w:space="0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color="FFFFFF" w:themeColor="background1" w:sz="24" w:space="0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single" w:color="FFFFFF" w:themeColor="background1" w:sz="8" w:space="0"/>
          <w:insideV w:val="single" w:color="FFFFFF" w:themeColor="background1" w:sz="8" w:space="0"/>
        </w:tcBorders>
        <w:shd w:val="clear" w:color="auto" w:fill="BFB1D0" w:themeFill="accent4" w:themeFillTint="7F"/>
      </w:tcPr>
    </w:tblStylePr>
  </w:style>
  <w:style w:type="table" w:styleId="3saretaertaina-5enfasia">
    <w:name w:val="Medium Grid 3 Accent 5"/>
    <w:basedOn w:val="Taulanormala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color="FFFFFF" w:themeColor="background1" w:sz="8" w:space="0"/>
        <w:left w:val="single" w:color="FFFFFF" w:themeColor="background1" w:sz="8" w:space="0"/>
        <w:bottom w:val="single" w:color="FFFFFF" w:themeColor="background1" w:sz="8" w:space="0"/>
        <w:right w:val="single" w:color="FFFFFF" w:themeColor="background1" w:sz="8" w:space="0"/>
        <w:insideH w:val="single" w:color="FFFFFF" w:themeColor="background1" w:sz="6" w:space="0"/>
        <w:insideV w:val="single" w:color="FFFFFF" w:themeColor="background1" w:sz="6" w:space="0"/>
      </w:tblBorders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24" w:space="0"/>
          <w:right w:val="single" w:color="FFFFFF" w:themeColor="background1" w:sz="8" w:space="0"/>
          <w:insideH w:val="nil"/>
          <w:insideV w:val="single" w:color="FFFFFF" w:themeColor="background1" w:sz="8" w:space="0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color="FFFFFF" w:themeColor="background1" w:sz="24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nil"/>
          <w:insideV w:val="single" w:color="FFFFFF" w:themeColor="background1" w:sz="8" w:space="0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color="FFFFFF" w:themeColor="background1" w:sz="8" w:space="0"/>
          <w:right w:val="single" w:color="FFFFFF" w:themeColor="background1" w:sz="24" w:space="0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color="FFFFFF" w:themeColor="background1" w:sz="24" w:space="0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single" w:color="FFFFFF" w:themeColor="background1" w:sz="8" w:space="0"/>
          <w:insideV w:val="single" w:color="FFFFFF" w:themeColor="background1" w:sz="8" w:space="0"/>
        </w:tcBorders>
        <w:shd w:val="clear" w:color="auto" w:fill="A5D5E2" w:themeFill="accent5" w:themeFillTint="7F"/>
      </w:tcPr>
    </w:tblStylePr>
  </w:style>
  <w:style w:type="table" w:styleId="3saretaertaina-6enfasia">
    <w:name w:val="Medium Grid 3 Accent 6"/>
    <w:basedOn w:val="Taulanormala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color="FFFFFF" w:themeColor="background1" w:sz="8" w:space="0"/>
        <w:left w:val="single" w:color="FFFFFF" w:themeColor="background1" w:sz="8" w:space="0"/>
        <w:bottom w:val="single" w:color="FFFFFF" w:themeColor="background1" w:sz="8" w:space="0"/>
        <w:right w:val="single" w:color="FFFFFF" w:themeColor="background1" w:sz="8" w:space="0"/>
        <w:insideH w:val="single" w:color="FFFFFF" w:themeColor="background1" w:sz="6" w:space="0"/>
        <w:insideV w:val="single" w:color="FFFFFF" w:themeColor="background1" w:sz="6" w:space="0"/>
      </w:tblBorders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24" w:space="0"/>
          <w:right w:val="single" w:color="FFFFFF" w:themeColor="background1" w:sz="8" w:space="0"/>
          <w:insideH w:val="nil"/>
          <w:insideV w:val="single" w:color="FFFFFF" w:themeColor="background1" w:sz="8" w:space="0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color="FFFFFF" w:themeColor="background1" w:sz="24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nil"/>
          <w:insideV w:val="single" w:color="FFFFFF" w:themeColor="background1" w:sz="8" w:space="0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color="FFFFFF" w:themeColor="background1" w:sz="8" w:space="0"/>
          <w:right w:val="single" w:color="FFFFFF" w:themeColor="background1" w:sz="24" w:space="0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color="FFFFFF" w:themeColor="background1" w:sz="24" w:space="0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single" w:color="FFFFFF" w:themeColor="background1" w:sz="8" w:space="0"/>
          <w:insideV w:val="single" w:color="FFFFFF" w:themeColor="background1" w:sz="8" w:space="0"/>
        </w:tcBorders>
        <w:shd w:val="clear" w:color="auto" w:fill="FBCAA2" w:themeFill="accent6" w:themeFillTint="7F"/>
      </w:tcPr>
    </w:tblStylePr>
  </w:style>
  <w:style w:type="table" w:styleId="Zerrendailuna">
    <w:name w:val="Dark List"/>
    <w:basedOn w:val="Taulanormala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color="FFFFFF" w:themeColor="background1" w:sz="18" w:space="0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color="FFFFFF" w:themeColor="background1" w:sz="18" w:space="0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color="FFFFFF" w:themeColor="background1" w:sz="18" w:space="0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color="FFFFFF" w:themeColor="background1" w:sz="18" w:space="0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Zerrendailuna-1enfasia">
    <w:name w:val="Dark List Accent 1"/>
    <w:basedOn w:val="Taulanormala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color="FFFFFF" w:themeColor="background1" w:sz="18" w:space="0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color="FFFFFF" w:themeColor="background1" w:sz="18" w:space="0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color="FFFFFF" w:themeColor="background1" w:sz="18" w:space="0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color="FFFFFF" w:themeColor="background1" w:sz="18" w:space="0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Zerrendailuna-2enfasia">
    <w:name w:val="Dark List Accent 2"/>
    <w:basedOn w:val="Taulanormala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color="FFFFFF" w:themeColor="background1" w:sz="18" w:space="0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color="FFFFFF" w:themeColor="background1" w:sz="18" w:space="0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color="FFFFFF" w:themeColor="background1" w:sz="18" w:space="0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color="FFFFFF" w:themeColor="background1" w:sz="18" w:space="0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Zerrendailuna-3enfasia">
    <w:name w:val="Dark List Accent 3"/>
    <w:basedOn w:val="Taulanormala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color="FFFFFF" w:themeColor="background1" w:sz="18" w:space="0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color="FFFFFF" w:themeColor="background1" w:sz="18" w:space="0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color="FFFFFF" w:themeColor="background1" w:sz="18" w:space="0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color="FFFFFF" w:themeColor="background1" w:sz="18" w:space="0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Zerrendailuna-4enfasia">
    <w:name w:val="Dark List Accent 4"/>
    <w:basedOn w:val="Taulanormala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color="FFFFFF" w:themeColor="background1" w:sz="18" w:space="0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color="FFFFFF" w:themeColor="background1" w:sz="18" w:space="0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color="FFFFFF" w:themeColor="background1" w:sz="18" w:space="0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color="FFFFFF" w:themeColor="background1" w:sz="18" w:space="0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Zerrendailuna-5enfasia">
    <w:name w:val="Dark List Accent 5"/>
    <w:basedOn w:val="Taulanormala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color="FFFFFF" w:themeColor="background1" w:sz="18" w:space="0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color="FFFFFF" w:themeColor="background1" w:sz="18" w:space="0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color="FFFFFF" w:themeColor="background1" w:sz="18" w:space="0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color="FFFFFF" w:themeColor="background1" w:sz="18" w:space="0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Zerrendailuna-6enfasia">
    <w:name w:val="Dark List Accent 6"/>
    <w:basedOn w:val="Taulanormala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color="FFFFFF" w:themeColor="background1" w:sz="18" w:space="0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color="FFFFFF" w:themeColor="background1" w:sz="18" w:space="0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color="FFFFFF" w:themeColor="background1" w:sz="18" w:space="0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color="FFFFFF" w:themeColor="background1" w:sz="18" w:space="0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Koloretakoitzaldura">
    <w:name w:val="Colorful Shading"/>
    <w:basedOn w:val="Taulanormala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color="C0504D" w:themeColor="accent2" w:sz="2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FFFFFF" w:themeColor="background1" w:sz="4" w:space="0"/>
        <w:insideV w:val="single" w:color="FFFFFF" w:themeColor="background1" w:sz="4" w:space="0"/>
      </w:tblBorders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color="C0504D" w:themeColor="accent2" w:sz="24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color="FFFFFF" w:themeColor="background1" w:sz="6" w:space="0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color="000000" w:themeColor="text1" w:themeShade="99" w:sz="4" w:space="0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Koloretakoitzaldura-1enfasia">
    <w:name w:val="Colorful Shading Accent 1"/>
    <w:basedOn w:val="Taulanormala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color="C0504D" w:themeColor="accent2" w:sz="24" w:space="0"/>
        <w:left w:val="single" w:color="4F81BD" w:themeColor="accent1" w:sz="4" w:space="0"/>
        <w:bottom w:val="single" w:color="4F81BD" w:themeColor="accent1" w:sz="4" w:space="0"/>
        <w:right w:val="single" w:color="4F81BD" w:themeColor="accent1" w:sz="4" w:space="0"/>
        <w:insideH w:val="single" w:color="FFFFFF" w:themeColor="background1" w:sz="4" w:space="0"/>
        <w:insideV w:val="single" w:color="FFFFFF" w:themeColor="background1" w:sz="4" w:space="0"/>
      </w:tblBorders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color="C0504D" w:themeColor="accent2" w:sz="24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color="FFFFFF" w:themeColor="background1" w:sz="6" w:space="0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color="2C4C74" w:themeColor="accent1" w:themeShade="99" w:sz="4" w:space="0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Koloretakoitzaldura-2enfasia">
    <w:name w:val="Colorful Shading Accent 2"/>
    <w:basedOn w:val="Taulanormala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color="C0504D" w:themeColor="accent2" w:sz="24" w:space="0"/>
        <w:left w:val="single" w:color="C0504D" w:themeColor="accent2" w:sz="4" w:space="0"/>
        <w:bottom w:val="single" w:color="C0504D" w:themeColor="accent2" w:sz="4" w:space="0"/>
        <w:right w:val="single" w:color="C0504D" w:themeColor="accent2" w:sz="4" w:space="0"/>
        <w:insideH w:val="single" w:color="FFFFFF" w:themeColor="background1" w:sz="4" w:space="0"/>
        <w:insideV w:val="single" w:color="FFFFFF" w:themeColor="background1" w:sz="4" w:space="0"/>
      </w:tblBorders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color="C0504D" w:themeColor="accent2" w:sz="24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color="FFFFFF" w:themeColor="background1" w:sz="6" w:space="0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color="772C2A" w:themeColor="accent2" w:themeShade="99" w:sz="4" w:space="0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Koloretakoitzaldura-3enfasia">
    <w:name w:val="Colorful Shading Accent 3"/>
    <w:basedOn w:val="Taulanormala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color="8064A2" w:themeColor="accent4" w:sz="24" w:space="0"/>
        <w:left w:val="single" w:color="9BBB59" w:themeColor="accent3" w:sz="4" w:space="0"/>
        <w:bottom w:val="single" w:color="9BBB59" w:themeColor="accent3" w:sz="4" w:space="0"/>
        <w:right w:val="single" w:color="9BBB59" w:themeColor="accent3" w:sz="4" w:space="0"/>
        <w:insideH w:val="single" w:color="FFFFFF" w:themeColor="background1" w:sz="4" w:space="0"/>
        <w:insideV w:val="single" w:color="FFFFFF" w:themeColor="background1" w:sz="4" w:space="0"/>
      </w:tblBorders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color="8064A2" w:themeColor="accent4" w:sz="24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color="FFFFFF" w:themeColor="background1" w:sz="6" w:space="0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color="5E7530" w:themeColor="accent3" w:themeShade="99" w:sz="4" w:space="0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Koloretakoitzaldura-4enfasia">
    <w:name w:val="Colorful Shading Accent 4"/>
    <w:basedOn w:val="Taulanormala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color="9BBB59" w:themeColor="accent3" w:sz="24" w:space="0"/>
        <w:left w:val="single" w:color="8064A2" w:themeColor="accent4" w:sz="4" w:space="0"/>
        <w:bottom w:val="single" w:color="8064A2" w:themeColor="accent4" w:sz="4" w:space="0"/>
        <w:right w:val="single" w:color="8064A2" w:themeColor="accent4" w:sz="4" w:space="0"/>
        <w:insideH w:val="single" w:color="FFFFFF" w:themeColor="background1" w:sz="4" w:space="0"/>
        <w:insideV w:val="single" w:color="FFFFFF" w:themeColor="background1" w:sz="4" w:space="0"/>
      </w:tblBorders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color="9BBB59" w:themeColor="accent3" w:sz="24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color="FFFFFF" w:themeColor="background1" w:sz="6" w:space="0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color="4C3B62" w:themeColor="accent4" w:themeShade="99" w:sz="4" w:space="0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Koloretakoitzaldura-5enfasia">
    <w:name w:val="Colorful Shading Accent 5"/>
    <w:basedOn w:val="Taulanormala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color="F79646" w:themeColor="accent6" w:sz="24" w:space="0"/>
        <w:left w:val="single" w:color="4BACC6" w:themeColor="accent5" w:sz="4" w:space="0"/>
        <w:bottom w:val="single" w:color="4BACC6" w:themeColor="accent5" w:sz="4" w:space="0"/>
        <w:right w:val="single" w:color="4BACC6" w:themeColor="accent5" w:sz="4" w:space="0"/>
        <w:insideH w:val="single" w:color="FFFFFF" w:themeColor="background1" w:sz="4" w:space="0"/>
        <w:insideV w:val="single" w:color="FFFFFF" w:themeColor="background1" w:sz="4" w:space="0"/>
      </w:tblBorders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color="F79646" w:themeColor="accent6" w:sz="24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color="FFFFFF" w:themeColor="background1" w:sz="6" w:space="0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color="276A7C" w:themeColor="accent5" w:themeShade="99" w:sz="4" w:space="0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Koloretakoitzaldura-6enfasia">
    <w:name w:val="Colorful Shading Accent 6"/>
    <w:basedOn w:val="Taulanormala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color="4BACC6" w:themeColor="accent5" w:sz="24" w:space="0"/>
        <w:left w:val="single" w:color="F79646" w:themeColor="accent6" w:sz="4" w:space="0"/>
        <w:bottom w:val="single" w:color="F79646" w:themeColor="accent6" w:sz="4" w:space="0"/>
        <w:right w:val="single" w:color="F79646" w:themeColor="accent6" w:sz="4" w:space="0"/>
        <w:insideH w:val="single" w:color="FFFFFF" w:themeColor="background1" w:sz="4" w:space="0"/>
        <w:insideV w:val="single" w:color="FFFFFF" w:themeColor="background1" w:sz="4" w:space="0"/>
      </w:tblBorders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color="4BACC6" w:themeColor="accent5" w:sz="24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color="FFFFFF" w:themeColor="background1" w:sz="6" w:space="0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color="B65608" w:themeColor="accent6" w:themeShade="99" w:sz="4" w:space="0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Koloretakozerrenda">
    <w:name w:val="Colorful List"/>
    <w:basedOn w:val="Taulanormala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color="FFFFFF" w:themeColor="background1" w:sz="12" w:space="0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color="000000" w:themeColor="text1" w:sz="12" w:space="0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Zerrendakoloretsua-1enfasia">
    <w:name w:val="Colorful List Accent 1"/>
    <w:basedOn w:val="Taulanormala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color="FFFFFF" w:themeColor="background1" w:sz="12" w:space="0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color="000000" w:themeColor="text1" w:sz="12" w:space="0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Zerrendakoloretsua-2enfasia">
    <w:name w:val="Colorful List Accent 2"/>
    <w:basedOn w:val="Taulanormala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color="FFFFFF" w:themeColor="background1" w:sz="12" w:space="0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color="000000" w:themeColor="text1" w:sz="12" w:space="0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Zerrendakoloretsua-3enfasia">
    <w:name w:val="Colorful List Accent 3"/>
    <w:basedOn w:val="Taulanormala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color="FFFFFF" w:themeColor="background1" w:sz="12" w:space="0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color="000000" w:themeColor="text1" w:sz="12" w:space="0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Zerrendakoloretsua-4enfasia">
    <w:name w:val="Colorful List Accent 4"/>
    <w:basedOn w:val="Taulanormala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color="FFFFFF" w:themeColor="background1" w:sz="12" w:space="0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color="000000" w:themeColor="text1" w:sz="12" w:space="0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Zerrendakoloretsua-5enfasia">
    <w:name w:val="Colorful List Accent 5"/>
    <w:basedOn w:val="Taulanormala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color="FFFFFF" w:themeColor="background1" w:sz="12" w:space="0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color="000000" w:themeColor="text1" w:sz="12" w:space="0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Zerrendakoloretsua-6enfasia">
    <w:name w:val="Colorful List Accent 6"/>
    <w:basedOn w:val="Taulanormala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color="FFFFFF" w:themeColor="background1" w:sz="12" w:space="0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color="000000" w:themeColor="text1" w:sz="12" w:space="0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Koloretakosareta">
    <w:name w:val="Colorful Grid"/>
    <w:basedOn w:val="Taulanormala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color="FFFFFF" w:themeColor="background1" w:sz="4" w:space="0"/>
      </w:tblBorders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Koloretakosareta-1enfasia">
    <w:name w:val="Colorful Grid Accent 1"/>
    <w:basedOn w:val="Taulanormala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color="FFFFFF" w:themeColor="background1" w:sz="4" w:space="0"/>
      </w:tblBorders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Koloretakosareta-2enfasia">
    <w:name w:val="Colorful Grid Accent 2"/>
    <w:basedOn w:val="Taulanormala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color="FFFFFF" w:themeColor="background1" w:sz="4" w:space="0"/>
      </w:tblBorders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Koloretakosareta-3enfasia">
    <w:name w:val="Colorful Grid Accent 3"/>
    <w:basedOn w:val="Taulanormala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color="FFFFFF" w:themeColor="background1" w:sz="4" w:space="0"/>
      </w:tblBorders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Koloretakosareta-4enfasia">
    <w:name w:val="Colorful Grid Accent 4"/>
    <w:basedOn w:val="Taulanormala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color="FFFFFF" w:themeColor="background1" w:sz="4" w:space="0"/>
      </w:tblBorders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Koloretakosareta-5enfasia">
    <w:name w:val="Colorful Grid Accent 5"/>
    <w:basedOn w:val="Taulanormala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color="FFFFFF" w:themeColor="background1" w:sz="4" w:space="0"/>
      </w:tblBorders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Koloretakosareta-6enfasia">
    <w:name w:val="Colorful Grid Accent 6"/>
    <w:basedOn w:val="Taulanormala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color="FFFFFF" w:themeColor="background1" w:sz="4" w:space="0"/>
      </w:tblBorders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character" w:styleId="Hiperesteka">
    <w:name w:val="Hyperlink"/>
    <w:basedOn w:val="Paragrafoarenletra-tipolehenetsia"/>
    <w:uiPriority w:val="99"/>
    <w:unhideWhenUsed/>
    <w:rsid w:val="00A46CBB"/>
    <w:rPr>
      <w:color w:val="0000FF" w:themeColor="hyperlink"/>
      <w:u w:val="single"/>
    </w:rPr>
  </w:style>
  <w:style w:type="character" w:styleId="BisitatutakoHiperesteka">
    <w:name w:val="FollowedHyperlink"/>
    <w:basedOn w:val="Paragrafoarenletra-tipolehenetsia"/>
    <w:uiPriority w:val="99"/>
    <w:semiHidden/>
    <w:unhideWhenUsed/>
    <w:rsid w:val="00A46CBB"/>
    <w:rPr>
      <w:color w:val="800080" w:themeColor="followedHyperlink"/>
      <w:u w:val="single"/>
    </w:rPr>
  </w:style>
  <w:style w:type="paragraph" w:styleId="Normalaweb">
    <w:name w:val="Normal (Web)"/>
    <w:basedOn w:val="Normala"/>
    <w:uiPriority w:val="99"/>
    <w:unhideWhenUsed/>
    <w:rsid w:val="00E447B9"/>
    <w:pPr>
      <w:spacing w:before="100" w:beforeAutospacing="1" w:after="100" w:afterAutospacing="1" w:line="240" w:lineRule="auto"/>
    </w:pPr>
    <w:rPr>
      <w:rFonts w:ascii="Times New Roman" w:hAnsi="Times New Roman" w:eastAsia="Times New Roman" w:cs="Times New Roman"/>
      <w:sz w:val="24"/>
      <w:szCs w:val="24"/>
      <w:lang w:val="eu-ES" w:eastAsia="eu-ES"/>
    </w:rPr>
  </w:style>
  <w:style w:type="character" w:styleId="citation-299" w:customStyle="1">
    <w:name w:val="citation-299"/>
    <w:basedOn w:val="Paragrafoarenletra-tipolehenetsia"/>
    <w:rsid w:val="000B27C0"/>
  </w:style>
  <w:style w:type="character" w:styleId="citation-298" w:customStyle="1">
    <w:name w:val="citation-298"/>
    <w:basedOn w:val="Paragrafoarenletra-tipolehenetsia"/>
    <w:rsid w:val="000B27C0"/>
  </w:style>
  <w:style w:type="character" w:styleId="citation-297" w:customStyle="1">
    <w:name w:val="citation-297"/>
    <w:basedOn w:val="Paragrafoarenletra-tipolehenetsia"/>
    <w:rsid w:val="000B27C0"/>
  </w:style>
  <w:style w:type="character" w:styleId="citation-296" w:customStyle="1">
    <w:name w:val="citation-296"/>
    <w:basedOn w:val="Paragrafoarenletra-tipolehenetsia"/>
    <w:rsid w:val="000B27C0"/>
  </w:style>
  <w:style w:type="character" w:styleId="citation-295" w:customStyle="1">
    <w:name w:val="citation-295"/>
    <w:basedOn w:val="Paragrafoarenletra-tipolehenetsia"/>
    <w:rsid w:val="000B27C0"/>
  </w:style>
  <w:style w:type="character" w:styleId="citation-294" w:customStyle="1">
    <w:name w:val="citation-294"/>
    <w:basedOn w:val="Paragrafoarenletra-tipolehenetsia"/>
    <w:rsid w:val="000B27C0"/>
  </w:style>
  <w:style w:type="character" w:styleId="citation-293" w:customStyle="1">
    <w:name w:val="citation-293"/>
    <w:basedOn w:val="Paragrafoarenletra-tipolehenetsia"/>
    <w:rsid w:val="000B27C0"/>
  </w:style>
  <w:style w:type="character" w:styleId="citation-292" w:customStyle="1">
    <w:name w:val="citation-292"/>
    <w:basedOn w:val="Paragrafoarenletra-tipolehenetsia"/>
    <w:rsid w:val="000B27C0"/>
  </w:style>
  <w:style w:type="character" w:styleId="citation-291" w:customStyle="1">
    <w:name w:val="citation-291"/>
    <w:basedOn w:val="Paragrafoarenletra-tipolehenetsia"/>
    <w:rsid w:val="000B27C0"/>
  </w:style>
  <w:style w:type="character" w:styleId="citation-290" w:customStyle="1">
    <w:name w:val="citation-290"/>
    <w:basedOn w:val="Paragrafoarenletra-tipolehenetsia"/>
    <w:rsid w:val="000B27C0"/>
  </w:style>
  <w:style w:type="character" w:styleId="citation-289" w:customStyle="1">
    <w:name w:val="citation-289"/>
    <w:basedOn w:val="Paragrafoarenletra-tipolehenetsia"/>
    <w:rsid w:val="000B27C0"/>
  </w:style>
  <w:style w:type="character" w:styleId="citation-288" w:customStyle="1">
    <w:name w:val="citation-288"/>
    <w:basedOn w:val="Paragrafoarenletra-tipolehenetsia"/>
    <w:rsid w:val="000B27C0"/>
  </w:style>
  <w:style w:type="character" w:styleId="citation-287" w:customStyle="1">
    <w:name w:val="citation-287"/>
    <w:basedOn w:val="Paragrafoarenletra-tipolehenetsia"/>
    <w:rsid w:val="000B27C0"/>
  </w:style>
  <w:style w:type="character" w:styleId="citation-286" w:customStyle="1">
    <w:name w:val="citation-286"/>
    <w:basedOn w:val="Paragrafoarenletra-tipolehenetsia"/>
    <w:rsid w:val="000B27C0"/>
  </w:style>
  <w:style w:type="character" w:styleId="citation-285" w:customStyle="1">
    <w:name w:val="citation-285"/>
    <w:basedOn w:val="Paragrafoarenletra-tipolehenetsia"/>
    <w:rsid w:val="000B27C0"/>
  </w:style>
  <w:style w:type="character" w:styleId="citation-284" w:customStyle="1">
    <w:name w:val="citation-284"/>
    <w:basedOn w:val="Paragrafoarenletra-tipolehenetsia"/>
    <w:rsid w:val="000B27C0"/>
  </w:style>
  <w:style w:type="character" w:styleId="citation-283" w:customStyle="1">
    <w:name w:val="citation-283"/>
    <w:basedOn w:val="Paragrafoarenletra-tipolehenetsia"/>
    <w:rsid w:val="000B27C0"/>
  </w:style>
  <w:style w:type="character" w:styleId="citation-282" w:customStyle="1">
    <w:name w:val="citation-282"/>
    <w:basedOn w:val="Paragrafoarenletra-tipolehenetsia"/>
    <w:rsid w:val="000B27C0"/>
  </w:style>
  <w:style w:type="character" w:styleId="citation-281" w:customStyle="1">
    <w:name w:val="citation-281"/>
    <w:basedOn w:val="Paragrafoarenletra-tipolehenetsia"/>
    <w:rsid w:val="000B27C0"/>
  </w:style>
  <w:style w:type="character" w:styleId="citation-280" w:customStyle="1">
    <w:name w:val="citation-280"/>
    <w:basedOn w:val="Paragrafoarenletra-tipolehenetsia"/>
    <w:rsid w:val="000B27C0"/>
  </w:style>
  <w:style w:type="character" w:styleId="citation-279" w:customStyle="1">
    <w:name w:val="citation-279"/>
    <w:basedOn w:val="Paragrafoarenletra-tipolehenetsia"/>
    <w:rsid w:val="000B27C0"/>
  </w:style>
  <w:style w:type="character" w:styleId="citation-278" w:customStyle="1">
    <w:name w:val="citation-278"/>
    <w:basedOn w:val="Paragrafoarenletra-tipolehenetsia"/>
    <w:rsid w:val="000B27C0"/>
  </w:style>
  <w:style w:type="character" w:styleId="citation-277" w:customStyle="1">
    <w:name w:val="citation-277"/>
    <w:basedOn w:val="Paragrafoarenletra-tipolehenetsia"/>
    <w:rsid w:val="000B27C0"/>
  </w:style>
  <w:style w:type="character" w:styleId="citation-276" w:customStyle="1">
    <w:name w:val="citation-276"/>
    <w:basedOn w:val="Paragrafoarenletra-tipolehenetsia"/>
    <w:rsid w:val="000B27C0"/>
  </w:style>
  <w:style w:type="character" w:styleId="citation-275" w:customStyle="1">
    <w:name w:val="citation-275"/>
    <w:basedOn w:val="Paragrafoarenletra-tipolehenetsia"/>
    <w:rsid w:val="000B27C0"/>
  </w:style>
  <w:style w:type="character" w:styleId="citation-274" w:customStyle="1">
    <w:name w:val="citation-274"/>
    <w:basedOn w:val="Paragrafoarenletra-tipolehenetsia"/>
    <w:rsid w:val="000B27C0"/>
  </w:style>
  <w:style w:type="character" w:styleId="citation-273" w:customStyle="1">
    <w:name w:val="citation-273"/>
    <w:basedOn w:val="Paragrafoarenletra-tipolehenetsia"/>
    <w:rsid w:val="000B27C0"/>
  </w:style>
  <w:style w:type="character" w:styleId="citation-272" w:customStyle="1">
    <w:name w:val="citation-272"/>
    <w:basedOn w:val="Paragrafoarenletra-tipolehenetsia"/>
    <w:rsid w:val="000B27C0"/>
  </w:style>
  <w:style w:type="character" w:styleId="citation-271" w:customStyle="1">
    <w:name w:val="citation-271"/>
    <w:basedOn w:val="Paragrafoarenletra-tipolehenetsia"/>
    <w:rsid w:val="000B27C0"/>
  </w:style>
  <w:style w:type="character" w:styleId="citation-270" w:customStyle="1">
    <w:name w:val="citation-270"/>
    <w:basedOn w:val="Paragrafoarenletra-tipolehenetsia"/>
    <w:rsid w:val="000B27C0"/>
  </w:style>
  <w:style w:type="character" w:styleId="citation-269" w:customStyle="1">
    <w:name w:val="citation-269"/>
    <w:basedOn w:val="Paragrafoarenletra-tipolehenetsia"/>
    <w:rsid w:val="000B27C0"/>
  </w:style>
  <w:style w:type="character" w:styleId="citation-268" w:customStyle="1">
    <w:name w:val="citation-268"/>
    <w:basedOn w:val="Paragrafoarenletra-tipolehenetsia"/>
    <w:rsid w:val="000B27C0"/>
  </w:style>
  <w:style w:type="character" w:styleId="citation-267" w:customStyle="1">
    <w:name w:val="citation-267"/>
    <w:basedOn w:val="Paragrafoarenletra-tipolehenetsia"/>
    <w:rsid w:val="000B27C0"/>
  </w:style>
  <w:style w:type="character" w:styleId="citation-266" w:customStyle="1">
    <w:name w:val="citation-266"/>
    <w:basedOn w:val="Paragrafoarenletra-tipolehenetsia"/>
    <w:rsid w:val="000B27C0"/>
  </w:style>
  <w:style w:type="character" w:styleId="citation-265" w:customStyle="1">
    <w:name w:val="citation-265"/>
    <w:basedOn w:val="Paragrafoarenletra-tipolehenetsia"/>
    <w:rsid w:val="000B27C0"/>
  </w:style>
  <w:style w:type="character" w:styleId="citation-264" w:customStyle="1">
    <w:name w:val="citation-264"/>
    <w:basedOn w:val="Paragrafoarenletra-tipolehenetsia"/>
    <w:rsid w:val="000B27C0"/>
  </w:style>
  <w:style w:type="character" w:styleId="citation-263" w:customStyle="1">
    <w:name w:val="citation-263"/>
    <w:basedOn w:val="Paragrafoarenletra-tipolehenetsia"/>
    <w:rsid w:val="000B27C0"/>
  </w:style>
  <w:style w:type="character" w:styleId="citation-262" w:customStyle="1">
    <w:name w:val="citation-262"/>
    <w:basedOn w:val="Paragrafoarenletra-tipolehenetsia"/>
    <w:rsid w:val="000B27C0"/>
  </w:style>
  <w:style w:type="character" w:styleId="citation-261" w:customStyle="1">
    <w:name w:val="citation-261"/>
    <w:basedOn w:val="Paragrafoarenletra-tipolehenetsia"/>
    <w:rsid w:val="000B27C0"/>
  </w:style>
  <w:style w:type="character" w:styleId="citation-260" w:customStyle="1">
    <w:name w:val="citation-260"/>
    <w:basedOn w:val="Paragrafoarenletra-tipolehenetsia"/>
    <w:rsid w:val="000B27C0"/>
  </w:style>
  <w:style w:type="character" w:styleId="citation-259" w:customStyle="1">
    <w:name w:val="citation-259"/>
    <w:basedOn w:val="Paragrafoarenletra-tipolehenetsia"/>
    <w:rsid w:val="000B27C0"/>
  </w:style>
  <w:style w:type="character" w:styleId="citation-258" w:customStyle="1">
    <w:name w:val="citation-258"/>
    <w:basedOn w:val="Paragrafoarenletra-tipolehenetsia"/>
    <w:rsid w:val="000B27C0"/>
  </w:style>
  <w:style w:type="character" w:styleId="citation-257" w:customStyle="1">
    <w:name w:val="citation-257"/>
    <w:basedOn w:val="Paragrafoarenletra-tipolehenetsia"/>
    <w:rsid w:val="000B27C0"/>
  </w:style>
  <w:style w:type="character" w:styleId="citation-256" w:customStyle="1">
    <w:name w:val="citation-256"/>
    <w:basedOn w:val="Paragrafoarenletra-tipolehenetsia"/>
    <w:rsid w:val="000B27C0"/>
  </w:style>
  <w:style w:type="character" w:styleId="citation-255" w:customStyle="1">
    <w:name w:val="citation-255"/>
    <w:basedOn w:val="Paragrafoarenletra-tipolehenetsia"/>
    <w:rsid w:val="000B27C0"/>
  </w:style>
  <w:style w:type="character" w:styleId="citation-254" w:customStyle="1">
    <w:name w:val="citation-254"/>
    <w:basedOn w:val="Paragrafoarenletra-tipolehenetsia"/>
    <w:rsid w:val="000B27C0"/>
  </w:style>
  <w:style w:type="character" w:styleId="citation-253" w:customStyle="1">
    <w:name w:val="citation-253"/>
    <w:basedOn w:val="Paragrafoarenletra-tipolehenetsia"/>
    <w:rsid w:val="000B27C0"/>
  </w:style>
  <w:style w:type="character" w:styleId="citation-252" w:customStyle="1">
    <w:name w:val="citation-252"/>
    <w:basedOn w:val="Paragrafoarenletra-tipolehenetsia"/>
    <w:rsid w:val="000B27C0"/>
  </w:style>
  <w:style w:type="character" w:styleId="citation-251" w:customStyle="1">
    <w:name w:val="citation-251"/>
    <w:basedOn w:val="Paragrafoarenletra-tipolehenetsia"/>
    <w:rsid w:val="000B27C0"/>
  </w:style>
  <w:style w:type="character" w:styleId="citation-250" w:customStyle="1">
    <w:name w:val="citation-250"/>
    <w:basedOn w:val="Paragrafoarenletra-tipolehenetsia"/>
    <w:rsid w:val="000B27C0"/>
  </w:style>
  <w:style w:type="character" w:styleId="citation-249" w:customStyle="1">
    <w:name w:val="citation-249"/>
    <w:basedOn w:val="Paragrafoarenletra-tipolehenetsia"/>
    <w:rsid w:val="000B27C0"/>
  </w:style>
  <w:style w:type="character" w:styleId="citation-248" w:customStyle="1">
    <w:name w:val="citation-248"/>
    <w:basedOn w:val="Paragrafoarenletra-tipolehenetsia"/>
    <w:rsid w:val="000B27C0"/>
  </w:style>
  <w:style w:type="character" w:styleId="citation-247" w:customStyle="1">
    <w:name w:val="citation-247"/>
    <w:basedOn w:val="Paragrafoarenletra-tipolehenetsia"/>
    <w:rsid w:val="000B27C0"/>
  </w:style>
  <w:style w:type="character" w:styleId="citation-246" w:customStyle="1">
    <w:name w:val="citation-246"/>
    <w:basedOn w:val="Paragrafoarenletra-tipolehenetsia"/>
    <w:rsid w:val="000B27C0"/>
  </w:style>
  <w:style w:type="character" w:styleId="citation-245" w:customStyle="1">
    <w:name w:val="citation-245"/>
    <w:basedOn w:val="Paragrafoarenletra-tipolehenetsia"/>
    <w:rsid w:val="000B27C0"/>
  </w:style>
  <w:style w:type="character" w:styleId="citation-197" w:customStyle="1">
    <w:name w:val="citation-197"/>
    <w:basedOn w:val="Paragrafoarenletra-tipolehenetsia"/>
    <w:rsid w:val="00C742C7"/>
  </w:style>
  <w:style w:type="character" w:styleId="citation-196" w:customStyle="1">
    <w:name w:val="citation-196"/>
    <w:basedOn w:val="Paragrafoarenletra-tipolehenetsia"/>
    <w:rsid w:val="00C742C7"/>
  </w:style>
  <w:style w:type="character" w:styleId="citation-195" w:customStyle="1">
    <w:name w:val="citation-195"/>
    <w:basedOn w:val="Paragrafoarenletra-tipolehenetsia"/>
    <w:rsid w:val="00C742C7"/>
  </w:style>
  <w:style w:type="character" w:styleId="citation-194" w:customStyle="1">
    <w:name w:val="citation-194"/>
    <w:basedOn w:val="Paragrafoarenletra-tipolehenetsia"/>
    <w:rsid w:val="00C742C7"/>
  </w:style>
  <w:style w:type="character" w:styleId="citation-193" w:customStyle="1">
    <w:name w:val="citation-193"/>
    <w:basedOn w:val="Paragrafoarenletra-tipolehenetsia"/>
    <w:rsid w:val="00C742C7"/>
  </w:style>
  <w:style w:type="character" w:styleId="citation-192" w:customStyle="1">
    <w:name w:val="citation-192"/>
    <w:basedOn w:val="Paragrafoarenletra-tipolehenetsia"/>
    <w:rsid w:val="00C742C7"/>
  </w:style>
  <w:style w:type="character" w:styleId="citation-191" w:customStyle="1">
    <w:name w:val="citation-191"/>
    <w:basedOn w:val="Paragrafoarenletra-tipolehenetsia"/>
    <w:rsid w:val="00C742C7"/>
  </w:style>
  <w:style w:type="character" w:styleId="citation-190" w:customStyle="1">
    <w:name w:val="citation-190"/>
    <w:basedOn w:val="Paragrafoarenletra-tipolehenetsia"/>
    <w:rsid w:val="00C742C7"/>
  </w:style>
  <w:style w:type="character" w:styleId="citation-189" w:customStyle="1">
    <w:name w:val="citation-189"/>
    <w:basedOn w:val="Paragrafoarenletra-tipolehenetsia"/>
    <w:rsid w:val="00C742C7"/>
  </w:style>
  <w:style w:type="character" w:styleId="citation-188" w:customStyle="1">
    <w:name w:val="citation-188"/>
    <w:basedOn w:val="Paragrafoarenletra-tipolehenetsia"/>
    <w:rsid w:val="00C742C7"/>
  </w:style>
  <w:style w:type="character" w:styleId="citation-187" w:customStyle="1">
    <w:name w:val="citation-187"/>
    <w:basedOn w:val="Paragrafoarenletra-tipolehenetsia"/>
    <w:rsid w:val="00C742C7"/>
  </w:style>
  <w:style w:type="character" w:styleId="citation-186" w:customStyle="1">
    <w:name w:val="citation-186"/>
    <w:basedOn w:val="Paragrafoarenletra-tipolehenetsia"/>
    <w:rsid w:val="00C742C7"/>
  </w:style>
  <w:style w:type="character" w:styleId="citation-185" w:customStyle="1">
    <w:name w:val="citation-185"/>
    <w:basedOn w:val="Paragrafoarenletra-tipolehenetsia"/>
    <w:rsid w:val="00C742C7"/>
  </w:style>
  <w:style w:type="character" w:styleId="citation-184" w:customStyle="1">
    <w:name w:val="citation-184"/>
    <w:basedOn w:val="Paragrafoarenletra-tipolehenetsia"/>
    <w:rsid w:val="00C742C7"/>
  </w:style>
  <w:style w:type="character" w:styleId="citation-183" w:customStyle="1">
    <w:name w:val="citation-183"/>
    <w:basedOn w:val="Paragrafoarenletra-tipolehenetsia"/>
    <w:rsid w:val="00C742C7"/>
  </w:style>
  <w:style w:type="character" w:styleId="citation-182" w:customStyle="1">
    <w:name w:val="citation-182"/>
    <w:basedOn w:val="Paragrafoarenletra-tipolehenetsia"/>
    <w:rsid w:val="00C742C7"/>
  </w:style>
  <w:style w:type="character" w:styleId="citation-181" w:customStyle="1">
    <w:name w:val="citation-181"/>
    <w:basedOn w:val="Paragrafoarenletra-tipolehenetsia"/>
    <w:rsid w:val="00C742C7"/>
  </w:style>
  <w:style w:type="character" w:styleId="citation-180" w:customStyle="1">
    <w:name w:val="citation-180"/>
    <w:basedOn w:val="Paragrafoarenletra-tipolehenetsia"/>
    <w:rsid w:val="00C742C7"/>
  </w:style>
  <w:style w:type="character" w:styleId="citation-179" w:customStyle="1">
    <w:name w:val="citation-179"/>
    <w:basedOn w:val="Paragrafoarenletra-tipolehenetsia"/>
    <w:rsid w:val="00C742C7"/>
  </w:style>
  <w:style w:type="character" w:styleId="citation-178" w:customStyle="1">
    <w:name w:val="citation-178"/>
    <w:basedOn w:val="Paragrafoarenletra-tipolehenetsia"/>
    <w:rsid w:val="00C742C7"/>
  </w:style>
  <w:style w:type="character" w:styleId="citation-177" w:customStyle="1">
    <w:name w:val="citation-177"/>
    <w:basedOn w:val="Paragrafoarenletra-tipolehenetsia"/>
    <w:rsid w:val="00C742C7"/>
  </w:style>
  <w:style w:type="character" w:styleId="citation-176" w:customStyle="1">
    <w:name w:val="citation-176"/>
    <w:basedOn w:val="Paragrafoarenletra-tipolehenetsia"/>
    <w:rsid w:val="00C742C7"/>
  </w:style>
  <w:style w:type="character" w:styleId="citation-175" w:customStyle="1">
    <w:name w:val="citation-175"/>
    <w:basedOn w:val="Paragrafoarenletra-tipolehenetsia"/>
    <w:rsid w:val="00C742C7"/>
  </w:style>
  <w:style w:type="character" w:styleId="citation-174" w:customStyle="1">
    <w:name w:val="citation-174"/>
    <w:basedOn w:val="Paragrafoarenletra-tipolehenetsia"/>
    <w:rsid w:val="00C742C7"/>
  </w:style>
  <w:style w:type="character" w:styleId="citation-173" w:customStyle="1">
    <w:name w:val="citation-173"/>
    <w:basedOn w:val="Paragrafoarenletra-tipolehenetsia"/>
    <w:rsid w:val="00C742C7"/>
  </w:style>
  <w:style w:type="character" w:styleId="citation-172" w:customStyle="1">
    <w:name w:val="citation-172"/>
    <w:basedOn w:val="Paragrafoarenletra-tipolehenetsia"/>
    <w:rsid w:val="00C742C7"/>
  </w:style>
  <w:style w:type="character" w:styleId="citation-171" w:customStyle="1">
    <w:name w:val="citation-171"/>
    <w:basedOn w:val="Paragrafoarenletra-tipolehenetsia"/>
    <w:rsid w:val="00C742C7"/>
  </w:style>
  <w:style w:type="character" w:styleId="citation-170" w:customStyle="1">
    <w:name w:val="citation-170"/>
    <w:basedOn w:val="Paragrafoarenletra-tipolehenetsia"/>
    <w:rsid w:val="00C742C7"/>
  </w:style>
  <w:style w:type="character" w:styleId="citation-169" w:customStyle="1">
    <w:name w:val="citation-169"/>
    <w:basedOn w:val="Paragrafoarenletra-tipolehenetsia"/>
    <w:rsid w:val="00C742C7"/>
  </w:style>
  <w:style w:type="character" w:styleId="citation-168" w:customStyle="1">
    <w:name w:val="citation-168"/>
    <w:basedOn w:val="Paragrafoarenletra-tipolehenetsia"/>
    <w:rsid w:val="00C742C7"/>
  </w:style>
  <w:style w:type="character" w:styleId="citation-167" w:customStyle="1">
    <w:name w:val="citation-167"/>
    <w:basedOn w:val="Paragrafoarenletra-tipolehenetsia"/>
    <w:rsid w:val="00C742C7"/>
  </w:style>
  <w:style w:type="character" w:styleId="citation-166" w:customStyle="1">
    <w:name w:val="citation-166"/>
    <w:basedOn w:val="Paragrafoarenletra-tipolehenetsia"/>
    <w:rsid w:val="00C742C7"/>
  </w:style>
  <w:style w:type="character" w:styleId="citation-165" w:customStyle="1">
    <w:name w:val="citation-165"/>
    <w:basedOn w:val="Paragrafoarenletra-tipolehenetsia"/>
    <w:rsid w:val="00C742C7"/>
  </w:style>
  <w:style w:type="character" w:styleId="citation-164" w:customStyle="1">
    <w:name w:val="citation-164"/>
    <w:basedOn w:val="Paragrafoarenletra-tipolehenetsia"/>
    <w:rsid w:val="00C742C7"/>
  </w:style>
  <w:style w:type="character" w:styleId="citation-163" w:customStyle="1">
    <w:name w:val="citation-163"/>
    <w:basedOn w:val="Paragrafoarenletra-tipolehenetsia"/>
    <w:rsid w:val="00C742C7"/>
  </w:style>
  <w:style w:type="character" w:styleId="citation-162" w:customStyle="1">
    <w:name w:val="citation-162"/>
    <w:basedOn w:val="Paragrafoarenletra-tipolehenetsia"/>
    <w:rsid w:val="00C742C7"/>
  </w:style>
  <w:style w:type="character" w:styleId="citation-161" w:customStyle="1">
    <w:name w:val="citation-161"/>
    <w:basedOn w:val="Paragrafoarenletra-tipolehenetsia"/>
    <w:rsid w:val="00C742C7"/>
  </w:style>
  <w:style w:type="character" w:styleId="citation-160" w:customStyle="1">
    <w:name w:val="citation-160"/>
    <w:basedOn w:val="Paragrafoarenletra-tipolehenetsia"/>
    <w:rsid w:val="00C742C7"/>
  </w:style>
  <w:style w:type="character" w:styleId="citation-159" w:customStyle="1">
    <w:name w:val="citation-159"/>
    <w:basedOn w:val="Paragrafoarenletra-tipolehenetsia"/>
    <w:rsid w:val="00C742C7"/>
  </w:style>
  <w:style w:type="character" w:styleId="citation-158" w:customStyle="1">
    <w:name w:val="citation-158"/>
    <w:basedOn w:val="Paragrafoarenletra-tipolehenetsia"/>
    <w:rsid w:val="00C742C7"/>
  </w:style>
  <w:style w:type="character" w:styleId="citation-157" w:customStyle="1">
    <w:name w:val="citation-157"/>
    <w:basedOn w:val="Paragrafoarenletra-tipolehenetsia"/>
    <w:rsid w:val="00C742C7"/>
  </w:style>
  <w:style w:type="character" w:styleId="citation-156" w:customStyle="1">
    <w:name w:val="citation-156"/>
    <w:basedOn w:val="Paragrafoarenletra-tipolehenetsia"/>
    <w:rsid w:val="00C742C7"/>
  </w:style>
  <w:style w:type="character" w:styleId="citation-155" w:customStyle="1">
    <w:name w:val="citation-155"/>
    <w:basedOn w:val="Paragrafoarenletra-tipolehenetsia"/>
    <w:rsid w:val="00C742C7"/>
  </w:style>
  <w:style w:type="character" w:styleId="citation-154" w:customStyle="1">
    <w:name w:val="citation-154"/>
    <w:basedOn w:val="Paragrafoarenletra-tipolehenetsia"/>
    <w:rsid w:val="00C742C7"/>
  </w:style>
  <w:style w:type="character" w:styleId="citation-153" w:customStyle="1">
    <w:name w:val="citation-153"/>
    <w:basedOn w:val="Paragrafoarenletra-tipolehenetsia"/>
    <w:rsid w:val="00C742C7"/>
  </w:style>
  <w:style w:type="character" w:styleId="citation-152" w:customStyle="1">
    <w:name w:val="citation-152"/>
    <w:basedOn w:val="Paragrafoarenletra-tipolehenetsia"/>
    <w:rsid w:val="00C742C7"/>
  </w:style>
  <w:style w:type="character" w:styleId="citation-151" w:customStyle="1">
    <w:name w:val="citation-151"/>
    <w:basedOn w:val="Paragrafoarenletra-tipolehenetsia"/>
    <w:rsid w:val="00C742C7"/>
  </w:style>
  <w:style w:type="character" w:styleId="citation-150" w:customStyle="1">
    <w:name w:val="citation-150"/>
    <w:basedOn w:val="Paragrafoarenletra-tipolehenetsia"/>
    <w:rsid w:val="00C742C7"/>
  </w:style>
  <w:style w:type="character" w:styleId="citation-149" w:customStyle="1">
    <w:name w:val="citation-149"/>
    <w:basedOn w:val="Paragrafoarenletra-tipolehenetsia"/>
    <w:rsid w:val="00C742C7"/>
  </w:style>
  <w:style w:type="character" w:styleId="citation-148" w:customStyle="1">
    <w:name w:val="citation-148"/>
    <w:basedOn w:val="Paragrafoarenletra-tipolehenetsia"/>
    <w:rsid w:val="00C742C7"/>
  </w:style>
  <w:style w:type="character" w:styleId="citation-147" w:customStyle="1">
    <w:name w:val="citation-147"/>
    <w:basedOn w:val="Paragrafoarenletra-tipolehenetsia"/>
    <w:rsid w:val="00C742C7"/>
  </w:style>
  <w:style w:type="character" w:styleId="citation-146" w:customStyle="1">
    <w:name w:val="citation-146"/>
    <w:basedOn w:val="Paragrafoarenletra-tipolehenetsia"/>
    <w:rsid w:val="00C742C7"/>
  </w:style>
  <w:style w:type="character" w:styleId="citation-145" w:customStyle="1">
    <w:name w:val="citation-145"/>
    <w:basedOn w:val="Paragrafoarenletra-tipolehenetsia"/>
    <w:rsid w:val="00C742C7"/>
  </w:style>
  <w:style w:type="character" w:styleId="citation-144" w:customStyle="1">
    <w:name w:val="citation-144"/>
    <w:basedOn w:val="Paragrafoarenletra-tipolehenetsia"/>
    <w:rsid w:val="00C742C7"/>
  </w:style>
  <w:style w:type="character" w:styleId="citation-143" w:customStyle="1">
    <w:name w:val="citation-143"/>
    <w:basedOn w:val="Paragrafoarenletra-tipolehenetsia"/>
    <w:rsid w:val="00C742C7"/>
  </w:style>
  <w:style w:type="character" w:styleId="citation-142" w:customStyle="1">
    <w:name w:val="citation-142"/>
    <w:basedOn w:val="Paragrafoarenletra-tipolehenetsia"/>
    <w:rsid w:val="00C742C7"/>
  </w:style>
  <w:style w:type="character" w:styleId="citation-141" w:customStyle="1">
    <w:name w:val="citation-141"/>
    <w:basedOn w:val="Paragrafoarenletra-tipolehenetsia"/>
    <w:rsid w:val="00C742C7"/>
  </w:style>
  <w:style w:type="character" w:styleId="citation-140" w:customStyle="1">
    <w:name w:val="citation-140"/>
    <w:basedOn w:val="Paragrafoarenletra-tipolehenetsia"/>
    <w:rsid w:val="00C742C7"/>
  </w:style>
  <w:style w:type="character" w:styleId="citation-139" w:customStyle="1">
    <w:name w:val="citation-139"/>
    <w:basedOn w:val="Paragrafoarenletra-tipolehenetsia"/>
    <w:rsid w:val="00C742C7"/>
  </w:style>
  <w:style w:type="character" w:styleId="citation-138" w:customStyle="1">
    <w:name w:val="citation-138"/>
    <w:basedOn w:val="Paragrafoarenletra-tipolehenetsia"/>
    <w:rsid w:val="00C742C7"/>
  </w:style>
  <w:style w:type="character" w:styleId="citation-137" w:customStyle="1">
    <w:name w:val="citation-137"/>
    <w:basedOn w:val="Paragrafoarenletra-tipolehenetsia"/>
    <w:rsid w:val="00C742C7"/>
  </w:style>
  <w:style w:type="character" w:styleId="citation-136" w:customStyle="1">
    <w:name w:val="citation-136"/>
    <w:basedOn w:val="Paragrafoarenletra-tipolehenetsia"/>
    <w:rsid w:val="00C742C7"/>
  </w:style>
  <w:style w:type="character" w:styleId="citation-135" w:customStyle="1">
    <w:name w:val="citation-135"/>
    <w:basedOn w:val="Paragrafoarenletra-tipolehenetsia"/>
    <w:rsid w:val="00C742C7"/>
  </w:style>
  <w:style w:type="character" w:styleId="citation-134" w:customStyle="1">
    <w:name w:val="citation-134"/>
    <w:basedOn w:val="Paragrafoarenletra-tipolehenetsia"/>
    <w:rsid w:val="00C742C7"/>
  </w:style>
  <w:style w:type="character" w:styleId="citation-133" w:customStyle="1">
    <w:name w:val="citation-133"/>
    <w:basedOn w:val="Paragrafoarenletra-tipolehenetsia"/>
    <w:rsid w:val="00C742C7"/>
  </w:style>
  <w:style w:type="character" w:styleId="citation-132" w:customStyle="1">
    <w:name w:val="citation-132"/>
    <w:basedOn w:val="Paragrafoarenletra-tipolehenetsia"/>
    <w:rsid w:val="00C742C7"/>
  </w:style>
  <w:style w:type="character" w:styleId="citation-833" w:customStyle="1">
    <w:name w:val="citation-833"/>
    <w:basedOn w:val="Paragrafoarenletra-tipolehenetsia"/>
    <w:rsid w:val="00C742C7"/>
  </w:style>
  <w:style w:type="character" w:styleId="citation-832" w:customStyle="1">
    <w:name w:val="citation-832"/>
    <w:basedOn w:val="Paragrafoarenletra-tipolehenetsia"/>
    <w:rsid w:val="00C742C7"/>
  </w:style>
  <w:style w:type="character" w:styleId="citation-831" w:customStyle="1">
    <w:name w:val="citation-831"/>
    <w:basedOn w:val="Paragrafoarenletra-tipolehenetsia"/>
    <w:rsid w:val="00C742C7"/>
  </w:style>
  <w:style w:type="character" w:styleId="citation-830" w:customStyle="1">
    <w:name w:val="citation-830"/>
    <w:basedOn w:val="Paragrafoarenletra-tipolehenetsia"/>
    <w:rsid w:val="00C742C7"/>
  </w:style>
  <w:style w:type="character" w:styleId="citation-829" w:customStyle="1">
    <w:name w:val="citation-829"/>
    <w:basedOn w:val="Paragrafoarenletra-tipolehenetsia"/>
    <w:rsid w:val="00C742C7"/>
  </w:style>
  <w:style w:type="character" w:styleId="citation-828" w:customStyle="1">
    <w:name w:val="citation-828"/>
    <w:basedOn w:val="Paragrafoarenletra-tipolehenetsia"/>
    <w:rsid w:val="00C742C7"/>
  </w:style>
  <w:style w:type="character" w:styleId="citation-827" w:customStyle="1">
    <w:name w:val="citation-827"/>
    <w:basedOn w:val="Paragrafoarenletra-tipolehenetsia"/>
    <w:rsid w:val="00C742C7"/>
  </w:style>
  <w:style w:type="character" w:styleId="citation-826" w:customStyle="1">
    <w:name w:val="citation-826"/>
    <w:basedOn w:val="Paragrafoarenletra-tipolehenetsia"/>
    <w:rsid w:val="00C742C7"/>
  </w:style>
  <w:style w:type="character" w:styleId="citation-825" w:customStyle="1">
    <w:name w:val="citation-825"/>
    <w:basedOn w:val="Paragrafoarenletra-tipolehenetsia"/>
    <w:rsid w:val="00C742C7"/>
  </w:style>
  <w:style w:type="character" w:styleId="citation-824" w:customStyle="1">
    <w:name w:val="citation-824"/>
    <w:basedOn w:val="Paragrafoarenletra-tipolehenetsia"/>
    <w:rsid w:val="00C742C7"/>
  </w:style>
  <w:style w:type="character" w:styleId="citation-823" w:customStyle="1">
    <w:name w:val="citation-823"/>
    <w:basedOn w:val="Paragrafoarenletra-tipolehenetsia"/>
    <w:rsid w:val="00C742C7"/>
  </w:style>
  <w:style w:type="character" w:styleId="citation-822" w:customStyle="1">
    <w:name w:val="citation-822"/>
    <w:basedOn w:val="Paragrafoarenletra-tipolehenetsia"/>
    <w:rsid w:val="00C742C7"/>
  </w:style>
  <w:style w:type="character" w:styleId="citation-821" w:customStyle="1">
    <w:name w:val="citation-821"/>
    <w:basedOn w:val="Paragrafoarenletra-tipolehenetsia"/>
    <w:rsid w:val="00C742C7"/>
  </w:style>
  <w:style w:type="character" w:styleId="citation-820" w:customStyle="1">
    <w:name w:val="citation-820"/>
    <w:basedOn w:val="Paragrafoarenletra-tipolehenetsia"/>
    <w:rsid w:val="00C742C7"/>
  </w:style>
  <w:style w:type="character" w:styleId="citation-819" w:customStyle="1">
    <w:name w:val="citation-819"/>
    <w:basedOn w:val="Paragrafoarenletra-tipolehenetsia"/>
    <w:rsid w:val="00C742C7"/>
  </w:style>
  <w:style w:type="character" w:styleId="citation-818" w:customStyle="1">
    <w:name w:val="citation-818"/>
    <w:basedOn w:val="Paragrafoarenletra-tipolehenetsia"/>
    <w:rsid w:val="00C742C7"/>
  </w:style>
  <w:style w:type="character" w:styleId="citation-817" w:customStyle="1">
    <w:name w:val="citation-817"/>
    <w:basedOn w:val="Paragrafoarenletra-tipolehenetsia"/>
    <w:rsid w:val="00C742C7"/>
  </w:style>
  <w:style w:type="character" w:styleId="citation-816" w:customStyle="1">
    <w:name w:val="citation-816"/>
    <w:basedOn w:val="Paragrafoarenletra-tipolehenetsia"/>
    <w:rsid w:val="00C742C7"/>
  </w:style>
  <w:style w:type="character" w:styleId="citation-815" w:customStyle="1">
    <w:name w:val="citation-815"/>
    <w:basedOn w:val="Paragrafoarenletra-tipolehenetsia"/>
    <w:rsid w:val="00C742C7"/>
  </w:style>
  <w:style w:type="character" w:styleId="citation-814" w:customStyle="1">
    <w:name w:val="citation-814"/>
    <w:basedOn w:val="Paragrafoarenletra-tipolehenetsia"/>
    <w:rsid w:val="00C742C7"/>
  </w:style>
  <w:style w:type="character" w:styleId="citation-813" w:customStyle="1">
    <w:name w:val="citation-813"/>
    <w:basedOn w:val="Paragrafoarenletra-tipolehenetsia"/>
    <w:rsid w:val="00C742C7"/>
  </w:style>
  <w:style w:type="character" w:styleId="citation-812" w:customStyle="1">
    <w:name w:val="citation-812"/>
    <w:basedOn w:val="Paragrafoarenletra-tipolehenetsia"/>
    <w:rsid w:val="00C742C7"/>
  </w:style>
  <w:style w:type="character" w:styleId="citation-811" w:customStyle="1">
    <w:name w:val="citation-811"/>
    <w:basedOn w:val="Paragrafoarenletra-tipolehenetsia"/>
    <w:rsid w:val="00C742C7"/>
  </w:style>
  <w:style w:type="character" w:styleId="citation-810" w:customStyle="1">
    <w:name w:val="citation-810"/>
    <w:basedOn w:val="Paragrafoarenletra-tipolehenetsia"/>
    <w:rsid w:val="00C742C7"/>
  </w:style>
  <w:style w:type="character" w:styleId="citation-809" w:customStyle="1">
    <w:name w:val="citation-809"/>
    <w:basedOn w:val="Paragrafoarenletra-tipolehenetsia"/>
    <w:rsid w:val="00C742C7"/>
  </w:style>
  <w:style w:type="character" w:styleId="citation-808" w:customStyle="1">
    <w:name w:val="citation-808"/>
    <w:basedOn w:val="Paragrafoarenletra-tipolehenetsia"/>
    <w:rsid w:val="00C742C7"/>
  </w:style>
  <w:style w:type="character" w:styleId="citation-807" w:customStyle="1">
    <w:name w:val="citation-807"/>
    <w:basedOn w:val="Paragrafoarenletra-tipolehenetsia"/>
    <w:rsid w:val="00C742C7"/>
  </w:style>
  <w:style w:type="character" w:styleId="citation-806" w:customStyle="1">
    <w:name w:val="citation-806"/>
    <w:basedOn w:val="Paragrafoarenletra-tipolehenetsia"/>
    <w:rsid w:val="00C742C7"/>
  </w:style>
  <w:style w:type="character" w:styleId="citation-805" w:customStyle="1">
    <w:name w:val="citation-805"/>
    <w:basedOn w:val="Paragrafoarenletra-tipolehenetsia"/>
    <w:rsid w:val="00C742C7"/>
  </w:style>
  <w:style w:type="character" w:styleId="citation-804" w:customStyle="1">
    <w:name w:val="citation-804"/>
    <w:basedOn w:val="Paragrafoarenletra-tipolehenetsia"/>
    <w:rsid w:val="00C742C7"/>
  </w:style>
  <w:style w:type="character" w:styleId="citation-803" w:customStyle="1">
    <w:name w:val="citation-803"/>
    <w:basedOn w:val="Paragrafoarenletra-tipolehenetsia"/>
    <w:rsid w:val="00C742C7"/>
  </w:style>
  <w:style w:type="character" w:styleId="citation-802" w:customStyle="1">
    <w:name w:val="citation-802"/>
    <w:basedOn w:val="Paragrafoarenletra-tipolehenetsia"/>
    <w:rsid w:val="00C742C7"/>
  </w:style>
  <w:style w:type="character" w:styleId="citation-801" w:customStyle="1">
    <w:name w:val="citation-801"/>
    <w:basedOn w:val="Paragrafoarenletra-tipolehenetsia"/>
    <w:rsid w:val="00C742C7"/>
  </w:style>
  <w:style w:type="character" w:styleId="citation-800" w:customStyle="1">
    <w:name w:val="citation-800"/>
    <w:basedOn w:val="Paragrafoarenletra-tipolehenetsia"/>
    <w:rsid w:val="00C742C7"/>
  </w:style>
  <w:style w:type="character" w:styleId="citation-799" w:customStyle="1">
    <w:name w:val="citation-799"/>
    <w:basedOn w:val="Paragrafoarenletra-tipolehenetsia"/>
    <w:rsid w:val="00C742C7"/>
  </w:style>
  <w:style w:type="character" w:styleId="citation-798" w:customStyle="1">
    <w:name w:val="citation-798"/>
    <w:basedOn w:val="Paragrafoarenletra-tipolehenetsia"/>
    <w:rsid w:val="00C742C7"/>
  </w:style>
  <w:style w:type="character" w:styleId="citation-797" w:customStyle="1">
    <w:name w:val="citation-797"/>
    <w:basedOn w:val="Paragrafoarenletra-tipolehenetsia"/>
    <w:rsid w:val="00C742C7"/>
  </w:style>
  <w:style w:type="character" w:styleId="citation-796" w:customStyle="1">
    <w:name w:val="citation-796"/>
    <w:basedOn w:val="Paragrafoarenletra-tipolehenetsia"/>
    <w:rsid w:val="00C742C7"/>
  </w:style>
  <w:style w:type="character" w:styleId="citation-795" w:customStyle="1">
    <w:name w:val="citation-795"/>
    <w:basedOn w:val="Paragrafoarenletra-tipolehenetsia"/>
    <w:rsid w:val="00C742C7"/>
  </w:style>
  <w:style w:type="character" w:styleId="citation-794" w:customStyle="1">
    <w:name w:val="citation-794"/>
    <w:basedOn w:val="Paragrafoarenletra-tipolehenetsia"/>
    <w:rsid w:val="00C742C7"/>
  </w:style>
  <w:style w:type="character" w:styleId="citation-793" w:customStyle="1">
    <w:name w:val="citation-793"/>
    <w:basedOn w:val="Paragrafoarenletra-tipolehenetsia"/>
    <w:rsid w:val="00C742C7"/>
  </w:style>
  <w:style w:type="character" w:styleId="citation-792" w:customStyle="1">
    <w:name w:val="citation-792"/>
    <w:basedOn w:val="Paragrafoarenletra-tipolehenetsia"/>
    <w:rsid w:val="00C742C7"/>
  </w:style>
  <w:style w:type="character" w:styleId="citation-791" w:customStyle="1">
    <w:name w:val="citation-791"/>
    <w:basedOn w:val="Paragrafoarenletra-tipolehenetsia"/>
    <w:rsid w:val="00C742C7"/>
  </w:style>
  <w:style w:type="character" w:styleId="citation-790" w:customStyle="1">
    <w:name w:val="citation-790"/>
    <w:basedOn w:val="Paragrafoarenletra-tipolehenetsia"/>
    <w:rsid w:val="00C742C7"/>
  </w:style>
  <w:style w:type="character" w:styleId="citation-789" w:customStyle="1">
    <w:name w:val="citation-789"/>
    <w:basedOn w:val="Paragrafoarenletra-tipolehenetsia"/>
    <w:rsid w:val="00C742C7"/>
  </w:style>
  <w:style w:type="character" w:styleId="citation-788" w:customStyle="1">
    <w:name w:val="citation-788"/>
    <w:basedOn w:val="Paragrafoarenletra-tipolehenetsia"/>
    <w:rsid w:val="00C742C7"/>
  </w:style>
  <w:style w:type="character" w:styleId="citation-787" w:customStyle="1">
    <w:name w:val="citation-787"/>
    <w:basedOn w:val="Paragrafoarenletra-tipolehenetsia"/>
    <w:rsid w:val="00C742C7"/>
  </w:style>
  <w:style w:type="character" w:styleId="citation-786" w:customStyle="1">
    <w:name w:val="citation-786"/>
    <w:basedOn w:val="Paragrafoarenletra-tipolehenetsia"/>
    <w:rsid w:val="00C742C7"/>
  </w:style>
  <w:style w:type="character" w:styleId="citation-785" w:customStyle="1">
    <w:name w:val="citation-785"/>
    <w:basedOn w:val="Paragrafoarenletra-tipolehenetsia"/>
    <w:rsid w:val="00C742C7"/>
  </w:style>
  <w:style w:type="character" w:styleId="citation-784" w:customStyle="1">
    <w:name w:val="citation-784"/>
    <w:basedOn w:val="Paragrafoarenletra-tipolehenetsia"/>
    <w:rsid w:val="00C742C7"/>
  </w:style>
  <w:style w:type="character" w:styleId="citation-783" w:customStyle="1">
    <w:name w:val="citation-783"/>
    <w:basedOn w:val="Paragrafoarenletra-tipolehenetsia"/>
    <w:rsid w:val="00C742C7"/>
  </w:style>
  <w:style w:type="character" w:styleId="citation-782" w:customStyle="1">
    <w:name w:val="citation-782"/>
    <w:basedOn w:val="Paragrafoarenletra-tipolehenetsia"/>
    <w:rsid w:val="00C742C7"/>
  </w:style>
  <w:style w:type="character" w:styleId="citation-781" w:customStyle="1">
    <w:name w:val="citation-781"/>
    <w:basedOn w:val="Paragrafoarenletra-tipolehenetsia"/>
    <w:rsid w:val="00C742C7"/>
  </w:style>
  <w:style w:type="character" w:styleId="citation-780" w:customStyle="1">
    <w:name w:val="citation-780"/>
    <w:basedOn w:val="Paragrafoarenletra-tipolehenetsia"/>
    <w:rsid w:val="00C742C7"/>
  </w:style>
  <w:style w:type="character" w:styleId="citation-779" w:customStyle="1">
    <w:name w:val="citation-779"/>
    <w:basedOn w:val="Paragrafoarenletra-tipolehenetsia"/>
    <w:rsid w:val="00C742C7"/>
  </w:style>
  <w:style w:type="character" w:styleId="citation-778" w:customStyle="1">
    <w:name w:val="citation-778"/>
    <w:basedOn w:val="Paragrafoarenletra-tipolehenetsia"/>
    <w:rsid w:val="00C742C7"/>
  </w:style>
  <w:style w:type="character" w:styleId="citation-777" w:customStyle="1">
    <w:name w:val="citation-777"/>
    <w:basedOn w:val="Paragrafoarenletra-tipolehenetsia"/>
    <w:rsid w:val="00C742C7"/>
  </w:style>
  <w:style w:type="character" w:styleId="citation-776" w:customStyle="1">
    <w:name w:val="citation-776"/>
    <w:basedOn w:val="Paragrafoarenletra-tipolehenetsia"/>
    <w:rsid w:val="00C742C7"/>
  </w:style>
  <w:style w:type="character" w:styleId="citation-775" w:customStyle="1">
    <w:name w:val="citation-775"/>
    <w:basedOn w:val="Paragrafoarenletra-tipolehenetsia"/>
    <w:rsid w:val="00C742C7"/>
  </w:style>
  <w:style w:type="character" w:styleId="citation-774" w:customStyle="1">
    <w:name w:val="citation-774"/>
    <w:basedOn w:val="Paragrafoarenletra-tipolehenetsia"/>
    <w:rsid w:val="00C742C7"/>
  </w:style>
  <w:style w:type="character" w:styleId="citation-773" w:customStyle="1">
    <w:name w:val="citation-773"/>
    <w:basedOn w:val="Paragrafoarenletra-tipolehenetsia"/>
    <w:rsid w:val="00C742C7"/>
  </w:style>
  <w:style w:type="character" w:styleId="citation-772" w:customStyle="1">
    <w:name w:val="citation-772"/>
    <w:basedOn w:val="Paragrafoarenletra-tipolehenetsia"/>
    <w:rsid w:val="00C742C7"/>
  </w:style>
  <w:style w:type="character" w:styleId="citation-771" w:customStyle="1">
    <w:name w:val="citation-771"/>
    <w:basedOn w:val="Paragrafoarenletra-tipolehenetsia"/>
    <w:rsid w:val="00C742C7"/>
  </w:style>
  <w:style w:type="character" w:styleId="citation-770" w:customStyle="1">
    <w:name w:val="citation-770"/>
    <w:basedOn w:val="Paragrafoarenletra-tipolehenetsia"/>
    <w:rsid w:val="00C742C7"/>
  </w:style>
  <w:style w:type="character" w:styleId="citation-769" w:customStyle="1">
    <w:name w:val="citation-769"/>
    <w:basedOn w:val="Paragrafoarenletra-tipolehenetsia"/>
    <w:rsid w:val="00C742C7"/>
  </w:style>
  <w:style w:type="character" w:styleId="citation-768" w:customStyle="1">
    <w:name w:val="citation-768"/>
    <w:basedOn w:val="Paragrafoarenletra-tipolehenetsia"/>
    <w:rsid w:val="00C742C7"/>
  </w:style>
  <w:style w:type="character" w:styleId="citation-767" w:customStyle="1">
    <w:name w:val="citation-767"/>
    <w:basedOn w:val="Paragrafoarenletra-tipolehenetsia"/>
    <w:rsid w:val="00C742C7"/>
  </w:style>
  <w:style w:type="character" w:styleId="citation-766" w:customStyle="1">
    <w:name w:val="citation-766"/>
    <w:basedOn w:val="Paragrafoarenletra-tipolehenetsia"/>
    <w:rsid w:val="00C742C7"/>
  </w:style>
  <w:style w:type="character" w:styleId="citation-765" w:customStyle="1">
    <w:name w:val="citation-765"/>
    <w:basedOn w:val="Paragrafoarenletra-tipolehenetsia"/>
    <w:rsid w:val="00C742C7"/>
  </w:style>
  <w:style w:type="character" w:styleId="citation-764" w:customStyle="1">
    <w:name w:val="citation-764"/>
    <w:basedOn w:val="Paragrafoarenletra-tipolehenetsia"/>
    <w:rsid w:val="00C742C7"/>
  </w:style>
  <w:style w:type="character" w:styleId="citation-763" w:customStyle="1">
    <w:name w:val="citation-763"/>
    <w:basedOn w:val="Paragrafoarenletra-tipolehenetsia"/>
    <w:rsid w:val="00C742C7"/>
  </w:style>
  <w:style w:type="character" w:styleId="citation-762" w:customStyle="1">
    <w:name w:val="citation-762"/>
    <w:basedOn w:val="Paragrafoarenletra-tipolehenetsia"/>
    <w:rsid w:val="00C742C7"/>
  </w:style>
  <w:style w:type="character" w:styleId="citation-761" w:customStyle="1">
    <w:name w:val="citation-761"/>
    <w:basedOn w:val="Paragrafoarenletra-tipolehenetsia"/>
    <w:rsid w:val="00C742C7"/>
  </w:style>
  <w:style w:type="character" w:styleId="citation-760" w:customStyle="1">
    <w:name w:val="citation-760"/>
    <w:basedOn w:val="Paragrafoarenletra-tipolehenetsia"/>
    <w:rsid w:val="00C742C7"/>
  </w:style>
  <w:style w:type="character" w:styleId="citation-759" w:customStyle="1">
    <w:name w:val="citation-759"/>
    <w:basedOn w:val="Paragrafoarenletra-tipolehenetsia"/>
    <w:rsid w:val="00C742C7"/>
  </w:style>
  <w:style w:type="character" w:styleId="citation-758" w:customStyle="1">
    <w:name w:val="citation-758"/>
    <w:basedOn w:val="Paragrafoarenletra-tipolehenetsia"/>
    <w:rsid w:val="00C742C7"/>
  </w:style>
  <w:style w:type="character" w:styleId="citation-757" w:customStyle="1">
    <w:name w:val="citation-757"/>
    <w:basedOn w:val="Paragrafoarenletra-tipolehenetsia"/>
    <w:rsid w:val="00C742C7"/>
  </w:style>
  <w:style w:type="character" w:styleId="citation-756" w:customStyle="1">
    <w:name w:val="citation-756"/>
    <w:basedOn w:val="Paragrafoarenletra-tipolehenetsia"/>
    <w:rsid w:val="00C742C7"/>
  </w:style>
  <w:style w:type="character" w:styleId="citation-755" w:customStyle="1">
    <w:name w:val="citation-755"/>
    <w:basedOn w:val="Paragrafoarenletra-tipolehenetsia"/>
    <w:rsid w:val="00C742C7"/>
  </w:style>
  <w:style w:type="character" w:styleId="citation-754" w:customStyle="1">
    <w:name w:val="citation-754"/>
    <w:basedOn w:val="Paragrafoarenletra-tipolehenetsia"/>
    <w:rsid w:val="00C742C7"/>
  </w:style>
  <w:style w:type="character" w:styleId="citation-753" w:customStyle="1">
    <w:name w:val="citation-753"/>
    <w:basedOn w:val="Paragrafoarenletra-tipolehenetsia"/>
    <w:rsid w:val="00C742C7"/>
  </w:style>
  <w:style w:type="character" w:styleId="citation-752" w:customStyle="1">
    <w:name w:val="citation-752"/>
    <w:basedOn w:val="Paragrafoarenletra-tipolehenetsia"/>
    <w:rsid w:val="00C742C7"/>
  </w:style>
  <w:style w:type="character" w:styleId="citation-751" w:customStyle="1">
    <w:name w:val="citation-751"/>
    <w:basedOn w:val="Paragrafoarenletra-tipolehenetsia"/>
    <w:rsid w:val="00C742C7"/>
  </w:style>
  <w:style w:type="character" w:styleId="citation-750" w:customStyle="1">
    <w:name w:val="citation-750"/>
    <w:basedOn w:val="Paragrafoarenletra-tipolehenetsia"/>
    <w:rsid w:val="00C742C7"/>
  </w:style>
  <w:style w:type="character" w:styleId="citation-749" w:customStyle="1">
    <w:name w:val="citation-749"/>
    <w:basedOn w:val="Paragrafoarenletra-tipolehenetsia"/>
    <w:rsid w:val="00C742C7"/>
  </w:style>
  <w:style w:type="character" w:styleId="citation-748" w:customStyle="1">
    <w:name w:val="citation-748"/>
    <w:basedOn w:val="Paragrafoarenletra-tipolehenetsia"/>
    <w:rsid w:val="00C742C7"/>
  </w:style>
  <w:style w:type="character" w:styleId="citation-747" w:customStyle="1">
    <w:name w:val="citation-747"/>
    <w:basedOn w:val="Paragrafoarenletra-tipolehenetsia"/>
    <w:rsid w:val="00C742C7"/>
  </w:style>
  <w:style w:type="character" w:styleId="citation-746" w:customStyle="1">
    <w:name w:val="citation-746"/>
    <w:basedOn w:val="Paragrafoarenletra-tipolehenetsia"/>
    <w:rsid w:val="00C742C7"/>
  </w:style>
  <w:style w:type="character" w:styleId="citation-745" w:customStyle="1">
    <w:name w:val="citation-745"/>
    <w:basedOn w:val="Paragrafoarenletra-tipolehenetsia"/>
    <w:rsid w:val="00C742C7"/>
  </w:style>
  <w:style w:type="character" w:styleId="citation-744" w:customStyle="1">
    <w:name w:val="citation-744"/>
    <w:basedOn w:val="Paragrafoarenletra-tipolehenetsia"/>
    <w:rsid w:val="00C742C7"/>
  </w:style>
  <w:style w:type="character" w:styleId="citation-743" w:customStyle="1">
    <w:name w:val="citation-743"/>
    <w:basedOn w:val="Paragrafoarenletra-tipolehenetsia"/>
    <w:rsid w:val="00C742C7"/>
  </w:style>
  <w:style w:type="character" w:styleId="citation-742" w:customStyle="1">
    <w:name w:val="citation-742"/>
    <w:basedOn w:val="Paragrafoarenletra-tipolehenetsia"/>
    <w:rsid w:val="00C742C7"/>
  </w:style>
  <w:style w:type="character" w:styleId="citation-741" w:customStyle="1">
    <w:name w:val="citation-741"/>
    <w:basedOn w:val="Paragrafoarenletra-tipolehenetsia"/>
    <w:rsid w:val="00C742C7"/>
  </w:style>
  <w:style w:type="character" w:styleId="citation-740" w:customStyle="1">
    <w:name w:val="citation-740"/>
    <w:basedOn w:val="Paragrafoarenletra-tipolehenetsia"/>
    <w:rsid w:val="00C742C7"/>
  </w:style>
  <w:style w:type="character" w:styleId="citation-739" w:customStyle="1">
    <w:name w:val="citation-739"/>
    <w:basedOn w:val="Paragrafoarenletra-tipolehenetsia"/>
    <w:rsid w:val="00C742C7"/>
  </w:style>
  <w:style w:type="character" w:styleId="citation-738" w:customStyle="1">
    <w:name w:val="citation-738"/>
    <w:basedOn w:val="Paragrafoarenletra-tipolehenetsia"/>
    <w:rsid w:val="00C742C7"/>
  </w:style>
  <w:style w:type="character" w:styleId="citation-737" w:customStyle="1">
    <w:name w:val="citation-737"/>
    <w:basedOn w:val="Paragrafoarenletra-tipolehenetsia"/>
    <w:rsid w:val="00C742C7"/>
  </w:style>
  <w:style w:type="character" w:styleId="citation-736" w:customStyle="1">
    <w:name w:val="citation-736"/>
    <w:basedOn w:val="Paragrafoarenletra-tipolehenetsia"/>
    <w:rsid w:val="00C742C7"/>
  </w:style>
  <w:style w:type="character" w:styleId="citation-735" w:customStyle="1">
    <w:name w:val="citation-735"/>
    <w:basedOn w:val="Paragrafoarenletra-tipolehenetsia"/>
    <w:rsid w:val="00C742C7"/>
  </w:style>
  <w:style w:type="character" w:styleId="citation-734" w:customStyle="1">
    <w:name w:val="citation-734"/>
    <w:basedOn w:val="Paragrafoarenletra-tipolehenetsia"/>
    <w:rsid w:val="00C742C7"/>
  </w:style>
  <w:style w:type="character" w:styleId="citation-733" w:customStyle="1">
    <w:name w:val="citation-733"/>
    <w:basedOn w:val="Paragrafoarenletra-tipolehenetsia"/>
    <w:rsid w:val="00C742C7"/>
  </w:style>
  <w:style w:type="character" w:styleId="citation-732" w:customStyle="1">
    <w:name w:val="citation-732"/>
    <w:basedOn w:val="Paragrafoarenletra-tipolehenetsia"/>
    <w:rsid w:val="00C742C7"/>
  </w:style>
  <w:style w:type="character" w:styleId="citation-731" w:customStyle="1">
    <w:name w:val="citation-731"/>
    <w:basedOn w:val="Paragrafoarenletra-tipolehenetsia"/>
    <w:rsid w:val="00C742C7"/>
  </w:style>
  <w:style w:type="character" w:styleId="citation-730" w:customStyle="1">
    <w:name w:val="citation-730"/>
    <w:basedOn w:val="Paragrafoarenletra-tipolehenetsia"/>
    <w:rsid w:val="00C742C7"/>
  </w:style>
  <w:style w:type="character" w:styleId="citation-729" w:customStyle="1">
    <w:name w:val="citation-729"/>
    <w:basedOn w:val="Paragrafoarenletra-tipolehenetsia"/>
    <w:rsid w:val="00C742C7"/>
  </w:style>
  <w:style w:type="character" w:styleId="citation-728" w:customStyle="1">
    <w:name w:val="citation-728"/>
    <w:basedOn w:val="Paragrafoarenletra-tipolehenetsia"/>
    <w:rsid w:val="00C742C7"/>
  </w:style>
  <w:style w:type="character" w:styleId="citation-727" w:customStyle="1">
    <w:name w:val="citation-727"/>
    <w:basedOn w:val="Paragrafoarenletra-tipolehenetsia"/>
    <w:rsid w:val="00C742C7"/>
  </w:style>
  <w:style w:type="character" w:styleId="citation-726" w:customStyle="1">
    <w:name w:val="citation-726"/>
    <w:basedOn w:val="Paragrafoarenletra-tipolehenetsia"/>
    <w:rsid w:val="00C742C7"/>
  </w:style>
  <w:style w:type="character" w:styleId="citation-725" w:customStyle="1">
    <w:name w:val="citation-725"/>
    <w:basedOn w:val="Paragrafoarenletra-tipolehenetsia"/>
    <w:rsid w:val="00C742C7"/>
  </w:style>
  <w:style w:type="character" w:styleId="citation-724" w:customStyle="1">
    <w:name w:val="citation-724"/>
    <w:basedOn w:val="Paragrafoarenletra-tipolehenetsia"/>
    <w:rsid w:val="00C742C7"/>
  </w:style>
  <w:style w:type="character" w:styleId="citation-723" w:customStyle="1">
    <w:name w:val="citation-723"/>
    <w:basedOn w:val="Paragrafoarenletra-tipolehenetsia"/>
    <w:rsid w:val="00C742C7"/>
  </w:style>
  <w:style w:type="character" w:styleId="citation-722" w:customStyle="1">
    <w:name w:val="citation-722"/>
    <w:basedOn w:val="Paragrafoarenletra-tipolehenetsia"/>
    <w:rsid w:val="00C742C7"/>
  </w:style>
  <w:style w:type="character" w:styleId="citation-721" w:customStyle="1">
    <w:name w:val="citation-721"/>
    <w:basedOn w:val="Paragrafoarenletra-tipolehenetsia"/>
    <w:rsid w:val="00C742C7"/>
  </w:style>
  <w:style w:type="character" w:styleId="citation-720" w:customStyle="1">
    <w:name w:val="citation-720"/>
    <w:basedOn w:val="Paragrafoarenletra-tipolehenetsia"/>
    <w:rsid w:val="00C742C7"/>
  </w:style>
  <w:style w:type="character" w:styleId="citation-719" w:customStyle="1">
    <w:name w:val="citation-719"/>
    <w:basedOn w:val="Paragrafoarenletra-tipolehenetsia"/>
    <w:rsid w:val="00C742C7"/>
  </w:style>
  <w:style w:type="character" w:styleId="citation-718" w:customStyle="1">
    <w:name w:val="citation-718"/>
    <w:basedOn w:val="Paragrafoarenletra-tipolehenetsia"/>
    <w:rsid w:val="00C742C7"/>
  </w:style>
  <w:style w:type="character" w:styleId="citation-717" w:customStyle="1">
    <w:name w:val="citation-717"/>
    <w:basedOn w:val="Paragrafoarenletra-tipolehenetsia"/>
    <w:rsid w:val="00C742C7"/>
  </w:style>
  <w:style w:type="character" w:styleId="citation-716" w:customStyle="1">
    <w:name w:val="citation-716"/>
    <w:basedOn w:val="Paragrafoarenletra-tipolehenetsia"/>
    <w:rsid w:val="00C742C7"/>
  </w:style>
  <w:style w:type="character" w:styleId="citation-715" w:customStyle="1">
    <w:name w:val="citation-715"/>
    <w:basedOn w:val="Paragrafoarenletra-tipolehenetsia"/>
    <w:rsid w:val="00C742C7"/>
  </w:style>
  <w:style w:type="character" w:styleId="citation-714" w:customStyle="1">
    <w:name w:val="citation-714"/>
    <w:basedOn w:val="Paragrafoarenletra-tipolehenetsia"/>
    <w:rsid w:val="00C742C7"/>
  </w:style>
  <w:style w:type="character" w:styleId="citation-713" w:customStyle="1">
    <w:name w:val="citation-713"/>
    <w:basedOn w:val="Paragrafoarenletra-tipolehenetsia"/>
    <w:rsid w:val="00C742C7"/>
  </w:style>
  <w:style w:type="character" w:styleId="citation-712" w:customStyle="1">
    <w:name w:val="citation-712"/>
    <w:basedOn w:val="Paragrafoarenletra-tipolehenetsia"/>
    <w:rsid w:val="00C742C7"/>
  </w:style>
  <w:style w:type="character" w:styleId="citation-711" w:customStyle="1">
    <w:name w:val="citation-711"/>
    <w:basedOn w:val="Paragrafoarenletra-tipolehenetsia"/>
    <w:rsid w:val="00C742C7"/>
  </w:style>
  <w:style w:type="character" w:styleId="citation-710" w:customStyle="1">
    <w:name w:val="citation-710"/>
    <w:basedOn w:val="Paragrafoarenletra-tipolehenetsia"/>
    <w:rsid w:val="00C742C7"/>
  </w:style>
  <w:style w:type="character" w:styleId="citation-709" w:customStyle="1">
    <w:name w:val="citation-709"/>
    <w:basedOn w:val="Paragrafoarenletra-tipolehenetsia"/>
    <w:rsid w:val="00C742C7"/>
  </w:style>
  <w:style w:type="character" w:styleId="citation-708" w:customStyle="1">
    <w:name w:val="citation-708"/>
    <w:basedOn w:val="Paragrafoarenletra-tipolehenetsia"/>
    <w:rsid w:val="00C742C7"/>
  </w:style>
  <w:style w:type="character" w:styleId="citation-707" w:customStyle="1">
    <w:name w:val="citation-707"/>
    <w:basedOn w:val="Paragrafoarenletra-tipolehenetsia"/>
    <w:rsid w:val="00C742C7"/>
  </w:style>
  <w:style w:type="character" w:styleId="citation-706" w:customStyle="1">
    <w:name w:val="citation-706"/>
    <w:basedOn w:val="Paragrafoarenletra-tipolehenetsia"/>
    <w:rsid w:val="00C742C7"/>
  </w:style>
  <w:style w:type="character" w:styleId="citation-705" w:customStyle="1">
    <w:name w:val="citation-705"/>
    <w:basedOn w:val="Paragrafoarenletra-tipolehenetsia"/>
    <w:rsid w:val="00C742C7"/>
  </w:style>
  <w:style w:type="character" w:styleId="citation-704" w:customStyle="1">
    <w:name w:val="citation-704"/>
    <w:basedOn w:val="Paragrafoarenletra-tipolehenetsia"/>
    <w:rsid w:val="00C742C7"/>
  </w:style>
  <w:style w:type="character" w:styleId="citation-703" w:customStyle="1">
    <w:name w:val="citation-703"/>
    <w:basedOn w:val="Paragrafoarenletra-tipolehenetsia"/>
    <w:rsid w:val="00C742C7"/>
  </w:style>
  <w:style w:type="character" w:styleId="citation-702" w:customStyle="1">
    <w:name w:val="citation-702"/>
    <w:basedOn w:val="Paragrafoarenletra-tipolehenetsia"/>
    <w:rsid w:val="00C742C7"/>
  </w:style>
  <w:style w:type="character" w:styleId="citation-701" w:customStyle="1">
    <w:name w:val="citation-701"/>
    <w:basedOn w:val="Paragrafoarenletra-tipolehenetsia"/>
    <w:rsid w:val="00C742C7"/>
  </w:style>
  <w:style w:type="character" w:styleId="citation-700" w:customStyle="1">
    <w:name w:val="citation-700"/>
    <w:basedOn w:val="Paragrafoarenletra-tipolehenetsia"/>
    <w:rsid w:val="00C742C7"/>
  </w:style>
  <w:style w:type="character" w:styleId="citation-699" w:customStyle="1">
    <w:name w:val="citation-699"/>
    <w:basedOn w:val="Paragrafoarenletra-tipolehenetsia"/>
    <w:rsid w:val="00C742C7"/>
  </w:style>
  <w:style w:type="character" w:styleId="citation-698" w:customStyle="1">
    <w:name w:val="citation-698"/>
    <w:basedOn w:val="Paragrafoarenletra-tipolehenetsia"/>
    <w:rsid w:val="00C742C7"/>
  </w:style>
  <w:style w:type="character" w:styleId="citation-697" w:customStyle="1">
    <w:name w:val="citation-697"/>
    <w:basedOn w:val="Paragrafoarenletra-tipolehenetsia"/>
    <w:rsid w:val="00C742C7"/>
  </w:style>
  <w:style w:type="character" w:styleId="citation-696" w:customStyle="1">
    <w:name w:val="citation-696"/>
    <w:basedOn w:val="Paragrafoarenletra-tipolehenetsia"/>
    <w:rsid w:val="00C742C7"/>
  </w:style>
  <w:style w:type="character" w:styleId="citation-695" w:customStyle="1">
    <w:name w:val="citation-695"/>
    <w:basedOn w:val="Paragrafoarenletra-tipolehenetsia"/>
    <w:rsid w:val="00C742C7"/>
  </w:style>
  <w:style w:type="character" w:styleId="citation-694" w:customStyle="1">
    <w:name w:val="citation-694"/>
    <w:basedOn w:val="Paragrafoarenletra-tipolehenetsia"/>
    <w:rsid w:val="00C742C7"/>
  </w:style>
  <w:style w:type="character" w:styleId="citation-693" w:customStyle="1">
    <w:name w:val="citation-693"/>
    <w:basedOn w:val="Paragrafoarenletra-tipolehenetsia"/>
    <w:rsid w:val="00C742C7"/>
  </w:style>
  <w:style w:type="character" w:styleId="citation-692" w:customStyle="1">
    <w:name w:val="citation-692"/>
    <w:basedOn w:val="Paragrafoarenletra-tipolehenetsia"/>
    <w:rsid w:val="00C742C7"/>
  </w:style>
  <w:style w:type="character" w:styleId="citation-691" w:customStyle="1">
    <w:name w:val="citation-691"/>
    <w:basedOn w:val="Paragrafoarenletra-tipolehenetsia"/>
    <w:rsid w:val="00C742C7"/>
  </w:style>
  <w:style w:type="character" w:styleId="TarterikezKar" w:customStyle="1">
    <w:name w:val="Tarterik ez Kar"/>
    <w:basedOn w:val="Paragrafoarenletra-tipolehenetsia"/>
    <w:link w:val="Tarterikez"/>
    <w:uiPriority w:val="1"/>
    <w:rsid w:val="005E4B8F"/>
  </w:style>
  <w:style w:type="paragraph" w:styleId="EA2">
    <w:name w:val="toc 2"/>
    <w:basedOn w:val="Normala"/>
    <w:next w:val="Normala"/>
    <w:autoRedefine/>
    <w:uiPriority w:val="39"/>
    <w:unhideWhenUsed/>
    <w:rsid w:val="00721D1A"/>
    <w:pPr>
      <w:spacing w:after="100" w:line="259" w:lineRule="auto"/>
      <w:ind w:left="220"/>
    </w:pPr>
    <w:rPr>
      <w:rFonts w:cs="Times New Roman"/>
      <w:lang w:val="eu-ES" w:eastAsia="eu-ES"/>
    </w:rPr>
  </w:style>
  <w:style w:type="paragraph" w:styleId="EA1">
    <w:name w:val="toc 1"/>
    <w:basedOn w:val="Normala"/>
    <w:next w:val="Normala"/>
    <w:autoRedefine/>
    <w:uiPriority w:val="39"/>
    <w:unhideWhenUsed/>
    <w:rsid w:val="00721D1A"/>
    <w:pPr>
      <w:spacing w:after="100" w:line="259" w:lineRule="auto"/>
    </w:pPr>
    <w:rPr>
      <w:rFonts w:cs="Times New Roman"/>
      <w:lang w:val="eu-ES" w:eastAsia="eu-ES"/>
    </w:rPr>
  </w:style>
  <w:style w:type="paragraph" w:styleId="EA3">
    <w:name w:val="toc 3"/>
    <w:basedOn w:val="Normala"/>
    <w:next w:val="Normala"/>
    <w:autoRedefine/>
    <w:uiPriority w:val="39"/>
    <w:unhideWhenUsed/>
    <w:rsid w:val="00721D1A"/>
    <w:pPr>
      <w:spacing w:after="100" w:line="259" w:lineRule="auto"/>
      <w:ind w:left="440"/>
    </w:pPr>
    <w:rPr>
      <w:rFonts w:cs="Times New Roman"/>
      <w:lang w:val="eu-ES" w:eastAsia="eu-ES"/>
    </w:rPr>
  </w:style>
  <w:style w:type="table" w:styleId="5sareta-taulailuna-1enfasia">
    <w:name w:val="Grid Table 5 Dark Accent 1"/>
    <w:basedOn w:val="Taulanormala"/>
    <w:uiPriority w:val="50"/>
    <w:rsid w:val="00D3238E"/>
    <w:pPr>
      <w:spacing w:after="0" w:line="240" w:lineRule="auto"/>
    </w:pPr>
    <w:tblPr>
      <w:tblStyleRowBandSize w:val="1"/>
      <w:tblStyleColBandSize w:val="1"/>
      <w:tblBorders>
        <w:top w:val="single" w:color="FFFFFF" w:themeColor="background1" w:sz="4" w:space="0"/>
        <w:left w:val="single" w:color="FFFFFF" w:themeColor="background1" w:sz="4" w:space="0"/>
        <w:bottom w:val="single" w:color="FFFFFF" w:themeColor="background1" w:sz="4" w:space="0"/>
        <w:right w:val="single" w:color="FFFFFF" w:themeColor="background1" w:sz="4" w:space="0"/>
        <w:insideH w:val="single" w:color="FFFFFF" w:themeColor="background1" w:sz="4" w:space="0"/>
        <w:insideV w:val="single" w:color="FFFFFF" w:themeColor="background1" w:sz="4" w:space="0"/>
      </w:tblBorders>
    </w:tblPr>
    <w:tcPr>
      <w:shd w:val="clear" w:color="auto" w:fill="DBE5F1" w:themeFill="accent1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color="FFFFFF" w:themeColor="background1" w:sz="4" w:space="0"/>
          <w:left w:val="single" w:color="FFFFFF" w:themeColor="background1" w:sz="4" w:space="0"/>
          <w:right w:val="single" w:color="FFFFFF" w:themeColor="background1" w:sz="4" w:space="0"/>
          <w:insideH w:val="nil"/>
          <w:insideV w:val="nil"/>
        </w:tcBorders>
        <w:shd w:val="clear" w:color="auto" w:fill="4F81BD" w:themeFill="accent1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color="FFFFFF" w:themeColor="background1" w:sz="4" w:space="0"/>
          <w:bottom w:val="single" w:color="FFFFFF" w:themeColor="background1" w:sz="4" w:space="0"/>
          <w:right w:val="single" w:color="FFFFFF" w:themeColor="background1" w:sz="4" w:space="0"/>
          <w:insideH w:val="nil"/>
          <w:insideV w:val="nil"/>
        </w:tcBorders>
        <w:shd w:val="clear" w:color="auto" w:fill="4F81BD" w:themeFill="accent1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color="FFFFFF" w:themeColor="background1" w:sz="4" w:space="0"/>
          <w:left w:val="single" w:color="FFFFFF" w:themeColor="background1" w:sz="4" w:space="0"/>
          <w:bottom w:val="single" w:color="FFFFFF" w:themeColor="background1" w:sz="4" w:space="0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color="FFFFFF" w:themeColor="background1" w:sz="4" w:space="0"/>
          <w:bottom w:val="single" w:color="FFFFFF" w:themeColor="background1" w:sz="4" w:space="0"/>
          <w:right w:val="single" w:color="FFFFFF" w:themeColor="background1" w:sz="4" w:space="0"/>
          <w:insideV w:val="nil"/>
        </w:tcBorders>
        <w:shd w:val="clear" w:color="auto" w:fill="4F81BD" w:themeFill="accent1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B8CCE4" w:themeFill="accent1" w:themeFillTint="66"/>
      </w:tcPr>
    </w:tblStylePr>
  </w:style>
  <w:style w:type="table" w:styleId="4sareta-taula-1enfasia">
    <w:name w:val="Grid Table 4 Accent 1"/>
    <w:basedOn w:val="Taulanormala"/>
    <w:uiPriority w:val="49"/>
    <w:rsid w:val="00D3238E"/>
    <w:pPr>
      <w:spacing w:after="0" w:line="240" w:lineRule="auto"/>
    </w:pPr>
    <w:tblPr>
      <w:tblStyleRowBandSize w:val="1"/>
      <w:tblStyleColBandSize w:val="1"/>
      <w:tblBorders>
        <w:top w:val="single" w:color="95B3D7" w:themeColor="accent1" w:themeTint="99" w:sz="4" w:space="0"/>
        <w:left w:val="single" w:color="95B3D7" w:themeColor="accent1" w:themeTint="99" w:sz="4" w:space="0"/>
        <w:bottom w:val="single" w:color="95B3D7" w:themeColor="accent1" w:themeTint="99" w:sz="4" w:space="0"/>
        <w:right w:val="single" w:color="95B3D7" w:themeColor="accent1" w:themeTint="99" w:sz="4" w:space="0"/>
        <w:insideH w:val="single" w:color="95B3D7" w:themeColor="accent1" w:themeTint="99" w:sz="4" w:space="0"/>
        <w:insideV w:val="single" w:color="95B3D7" w:themeColor="accent1" w:themeTint="99" w:sz="4" w:space="0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color="4F81BD" w:themeColor="accent1" w:sz="4" w:space="0"/>
          <w:left w:val="single" w:color="4F81BD" w:themeColor="accent1" w:sz="4" w:space="0"/>
          <w:bottom w:val="single" w:color="4F81BD" w:themeColor="accent1" w:sz="4" w:space="0"/>
          <w:right w:val="single" w:color="4F81BD" w:themeColor="accent1" w:sz="4" w:space="0"/>
          <w:insideH w:val="nil"/>
          <w:insideV w:val="nil"/>
        </w:tcBorders>
        <w:shd w:val="clear" w:color="auto" w:fill="4F81BD" w:themeFill="accent1"/>
      </w:tcPr>
    </w:tblStylePr>
    <w:tblStylePr w:type="lastRow">
      <w:rPr>
        <w:b/>
        <w:bCs/>
      </w:rPr>
      <w:tblPr/>
      <w:tcPr>
        <w:tcBorders>
          <w:top w:val="double" w:color="4F81BD" w:themeColor="accent1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BE5F1" w:themeFill="accent1" w:themeFillTint="33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paragraph" w:styleId="whitespace-normal" w:customStyle="1">
    <w:name w:val="whitespace-normal"/>
    <w:basedOn w:val="Normala"/>
    <w:rsid w:val="001850E1"/>
    <w:pPr>
      <w:spacing w:before="100" w:beforeAutospacing="1" w:after="100" w:afterAutospacing="1" w:line="240" w:lineRule="auto"/>
    </w:pPr>
    <w:rPr>
      <w:rFonts w:ascii="Times New Roman" w:hAnsi="Times New Roman" w:eastAsia="Times New Roman" w:cs="Times New Roman"/>
      <w:sz w:val="24"/>
      <w:szCs w:val="24"/>
      <w:lang w:val="eu-ES" w:eastAsia="eu-ES"/>
    </w:rPr>
  </w:style>
  <w:style w:type="paragraph" w:styleId="textogeneral" w:customStyle="1">
    <w:name w:val="texto general"/>
    <w:basedOn w:val="Normala"/>
    <w:rsid w:val="005B7239"/>
    <w:pPr>
      <w:widowControl w:val="0"/>
      <w:suppressAutoHyphens/>
      <w:overflowPunct w:val="0"/>
      <w:autoSpaceDE w:val="0"/>
      <w:spacing w:before="120" w:after="120" w:line="240" w:lineRule="auto"/>
      <w:ind w:left="540" w:right="180"/>
      <w:textAlignment w:val="baseline"/>
    </w:pPr>
    <w:rPr>
      <w:rFonts w:ascii="Verdana" w:hAnsi="Verdana" w:eastAsia="Times New Roman" w:cs="Times New Roman"/>
      <w:kern w:val="1"/>
      <w:sz w:val="18"/>
      <w:lang w:val="es-ES" w:eastAsia="ar-S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37578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923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6254589">
          <w:marLeft w:val="-225"/>
          <w:marRight w:val="-225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854230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0367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0943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8963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3875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07032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2204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5979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9737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26037141">
          <w:marLeft w:val="-225"/>
          <w:marRight w:val="-225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38818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41656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6842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2063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9652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7839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9402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2782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6291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allowPNG/>
</w:webSettings>
</file>

<file path=word/_rels/document.xml.rels>&#65279;<?xml version="1.0" encoding="utf-8"?><Relationships xmlns="http://schemas.openxmlformats.org/package/2006/relationships"><Relationship Type="http://schemas.openxmlformats.org/officeDocument/2006/relationships/settings" Target="settings.xml" Id="rId8" /><Relationship Type="http://schemas.openxmlformats.org/officeDocument/2006/relationships/image" Target="media/image2.png" Id="rId13" /><Relationship Type="http://schemas.openxmlformats.org/officeDocument/2006/relationships/image" Target="media/image7.png" Id="rId18" /><Relationship Type="http://schemas.openxmlformats.org/officeDocument/2006/relationships/image" Target="media/image15.png" Id="rId26" /><Relationship Type="http://schemas.openxmlformats.org/officeDocument/2006/relationships/customXml" Target="../customXml/item3.xml" Id="rId3" /><Relationship Type="http://schemas.openxmlformats.org/officeDocument/2006/relationships/image" Target="media/image10.png" Id="rId21" /><Relationship Type="http://schemas.openxmlformats.org/officeDocument/2006/relationships/styles" Target="styles.xml" Id="rId7" /><Relationship Type="http://schemas.openxmlformats.org/officeDocument/2006/relationships/image" Target="media/image1.jpg" Id="rId12" /><Relationship Type="http://schemas.openxmlformats.org/officeDocument/2006/relationships/image" Target="media/image6.png" Id="rId17" /><Relationship Type="http://schemas.openxmlformats.org/officeDocument/2006/relationships/image" Target="media/image14.jpeg" Id="rId25" /><Relationship Type="http://schemas.openxmlformats.org/officeDocument/2006/relationships/customXml" Target="../customXml/item2.xml" Id="rId2" /><Relationship Type="http://schemas.openxmlformats.org/officeDocument/2006/relationships/image" Target="media/image5.png" Id="rId16" /><Relationship Type="http://schemas.openxmlformats.org/officeDocument/2006/relationships/image" Target="media/image9.png" Id="rId20" /><Relationship Type="http://schemas.openxmlformats.org/officeDocument/2006/relationships/footer" Target="footer1.xml" Id="rId29" /><Relationship Type="http://schemas.openxmlformats.org/officeDocument/2006/relationships/customXml" Target="../customXml/item1.xml" Id="rId1" /><Relationship Type="http://schemas.openxmlformats.org/officeDocument/2006/relationships/numbering" Target="numbering.xml" Id="rId6" /><Relationship Type="http://schemas.openxmlformats.org/officeDocument/2006/relationships/endnotes" Target="endnotes.xml" Id="rId11" /><Relationship Type="http://schemas.openxmlformats.org/officeDocument/2006/relationships/image" Target="media/image13.png" Id="rId24" /><Relationship Type="http://schemas.openxmlformats.org/officeDocument/2006/relationships/customXml" Target="../customXml/item5.xml" Id="rId5" /><Relationship Type="http://schemas.openxmlformats.org/officeDocument/2006/relationships/image" Target="media/image4.png" Id="rId15" /><Relationship Type="http://schemas.openxmlformats.org/officeDocument/2006/relationships/image" Target="media/image12.png" Id="rId23" /><Relationship Type="http://schemas.openxmlformats.org/officeDocument/2006/relationships/header" Target="header1.xml" Id="rId28" /><Relationship Type="http://schemas.openxmlformats.org/officeDocument/2006/relationships/footnotes" Target="footnotes.xml" Id="rId10" /><Relationship Type="http://schemas.openxmlformats.org/officeDocument/2006/relationships/image" Target="media/image8.png" Id="rId19" /><Relationship Type="http://schemas.openxmlformats.org/officeDocument/2006/relationships/theme" Target="theme/theme1.xml" Id="rId31" /><Relationship Type="http://schemas.openxmlformats.org/officeDocument/2006/relationships/customXml" Target="../customXml/item4.xml" Id="rId4" /><Relationship Type="http://schemas.openxmlformats.org/officeDocument/2006/relationships/webSettings" Target="webSettings.xml" Id="rId9" /><Relationship Type="http://schemas.openxmlformats.org/officeDocument/2006/relationships/image" Target="media/image3.png" Id="rId14" /><Relationship Type="http://schemas.openxmlformats.org/officeDocument/2006/relationships/image" Target="media/image11.png" Id="rId22" /><Relationship Type="http://schemas.openxmlformats.org/officeDocument/2006/relationships/image" Target="media/image16.png" Id="rId27" /><Relationship Type="http://schemas.openxmlformats.org/officeDocument/2006/relationships/fontTable" Target="fontTable.xml" Id="rId30" 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1.jpg"/><Relationship Id="rId1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CoverPageProperties xmlns="http://schemas.microsoft.com/office/2006/coverPageProps">
  <PublishDate/>
  <Abstract>Urratsez-urratseko motorren funtzionamendua, driverren erregulazioa eta DC-DC erregulatzaileen parametrizazioa nola egin behar den aztertzeaz gain, estainatze-teknika praktikoekin osatu</Abstract>
  <CompanyAddress/>
  <CompanyPhone/>
  <CompanyFax/>
  <CompanyEmail/>
</CoverPagePropertie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fab0e02d-7b70-4413-b572-d44f1292ffc6">
      <Terms xmlns="http://schemas.microsoft.com/office/infopath/2007/PartnerControls"/>
    </lcf76f155ced4ddcb4097134ff3c332f>
    <TaxCatchAll xmlns="328b14d6-6e2c-4870-bd3d-20a4f0e49c9e" xsi:nil="true"/>
  </documentManagement>
</p:properti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B026C5034DEF31469D687DC74110F0C4" ma:contentTypeVersion="18" ma:contentTypeDescription="Create a new document." ma:contentTypeScope="" ma:versionID="9749a2b4cca231bc632c3989b365264d">
  <xsd:schema xmlns:xsd="http://www.w3.org/2001/XMLSchema" xmlns:xs="http://www.w3.org/2001/XMLSchema" xmlns:p="http://schemas.microsoft.com/office/2006/metadata/properties" xmlns:ns2="fab0e02d-7b70-4413-b572-d44f1292ffc6" xmlns:ns3="328b14d6-6e2c-4870-bd3d-20a4f0e49c9e" targetNamespace="http://schemas.microsoft.com/office/2006/metadata/properties" ma:root="true" ma:fieldsID="ce32c62b3fb0868ee579d14af5c7af3f" ns2:_="" ns3:_="">
    <xsd:import namespace="fab0e02d-7b70-4413-b572-d44f1292ffc6"/>
    <xsd:import namespace="328b14d6-6e2c-4870-bd3d-20a4f0e49c9e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2:lcf76f155ced4ddcb4097134ff3c332f" minOccurs="0"/>
                <xsd:element ref="ns3:TaxCatchAll" minOccurs="0"/>
                <xsd:element ref="ns2:MediaServiceGenerationTime" minOccurs="0"/>
                <xsd:element ref="ns2:MediaServiceEventHashCode" minOccurs="0"/>
                <xsd:element ref="ns2:MediaServiceOCR" minOccurs="0"/>
                <xsd:element ref="ns2:MediaServiceDateTaken" minOccurs="0"/>
                <xsd:element ref="ns2:MediaLengthInSeconds" minOccurs="0"/>
                <xsd:element ref="ns2:MediaServiceLocation" minOccurs="0"/>
                <xsd:element ref="ns3:SharedWithUsers" minOccurs="0"/>
                <xsd:element ref="ns3:SharedWithDetails" minOccurs="0"/>
                <xsd:element ref="ns2:MediaServiceObjectDetectorVersions" minOccurs="0"/>
                <xsd:element ref="ns2:MediaServiceSearchProperties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ab0e02d-7b70-4413-b572-d44f1292ffc6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lcf76f155ced4ddcb4097134ff3c332f" ma:index="13" nillable="true" ma:taxonomy="true" ma:internalName="lcf76f155ced4ddcb4097134ff3c332f" ma:taxonomyFieldName="MediaServiceImageTags" ma:displayName="Image Tags" ma:readOnly="false" ma:fieldId="{5cf76f15-5ced-4ddc-b409-7134ff3c332f}" ma:taxonomyMulti="true" ma:sspId="18748ed3-a044-4069-afca-14a5a74919a6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17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DateTaken" ma:index="18" nillable="true" ma:displayName="MediaServiceDateTaken" ma:hidden="true" ma:internalName="MediaServiceDateTaken" ma:readOnly="true">
      <xsd:simpleType>
        <xsd:restriction base="dms:Text"/>
      </xsd:simpleType>
    </xsd:element>
    <xsd:element name="MediaLengthInSeconds" ma:index="19" nillable="true" ma:displayName="MediaLengthInSeconds" ma:hidden="true" ma:internalName="MediaLengthInSeconds" ma:readOnly="true">
      <xsd:simpleType>
        <xsd:restriction base="dms:Unknown"/>
      </xsd:simpleType>
    </xsd:element>
    <xsd:element name="MediaServiceLocation" ma:index="20" nillable="true" ma:displayName="Location" ma:internalName="MediaServiceLocation" ma:readOnly="true">
      <xsd:simpleType>
        <xsd:restriction base="dms:Text"/>
      </xsd:simpleType>
    </xsd:element>
    <xsd:element name="MediaServiceObjectDetectorVersions" ma:index="23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4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BillingMetadata" ma:index="25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28b14d6-6e2c-4870-bd3d-20a4f0e49c9e" elementFormDefault="qualified">
    <xsd:import namespace="http://schemas.microsoft.com/office/2006/documentManagement/types"/>
    <xsd:import namespace="http://schemas.microsoft.com/office/infopath/2007/PartnerControls"/>
    <xsd:element name="TaxCatchAll" ma:index="14" nillable="true" ma:displayName="Taxonomy Catch All Column" ma:hidden="true" ma:list="{d484c96b-0302-40db-b824-a3a76ee72efe}" ma:internalName="TaxCatchAll" ma:showField="CatchAllData" ma:web="328b14d6-6e2c-4870-bd3d-20a4f0e49c9e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SharedWithUsers" ma:index="21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22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5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55AF091B-3C7A-41E3-B477-F2FDAA23CFDA}">
  <ds:schemaRefs>
    <ds:schemaRef ds:uri="http://schemas.microsoft.com/office/2006/coverPageProps"/>
  </ds:schemaRefs>
</ds:datastoreItem>
</file>

<file path=customXml/itemProps2.xml><?xml version="1.0" encoding="utf-8"?>
<ds:datastoreItem xmlns:ds="http://schemas.openxmlformats.org/officeDocument/2006/customXml" ds:itemID="{66E66221-0E29-4D90-90E4-E90D51F99993}">
  <ds:schemaRefs>
    <ds:schemaRef ds:uri="http://schemas.microsoft.com/office/2006/metadata/properties"/>
    <ds:schemaRef ds:uri="http://schemas.microsoft.com/office/infopath/2007/PartnerControls"/>
    <ds:schemaRef ds:uri="fab0e02d-7b70-4413-b572-d44f1292ffc6"/>
    <ds:schemaRef ds:uri="328b14d6-6e2c-4870-bd3d-20a4f0e49c9e"/>
  </ds:schemaRefs>
</ds:datastoreItem>
</file>

<file path=customXml/itemProps3.xml><?xml version="1.0" encoding="utf-8"?>
<ds:datastoreItem xmlns:ds="http://schemas.openxmlformats.org/officeDocument/2006/customXml" ds:itemID="{9957104A-E7FD-4E30-8999-4F6A81986FC9}"/>
</file>

<file path=customXml/itemProps4.xml><?xml version="1.0" encoding="utf-8"?>
<ds:datastoreItem xmlns:ds="http://schemas.openxmlformats.org/officeDocument/2006/customXml" ds:itemID="{1F5BBACA-C442-4ED8-85FB-680A99FEABFC}">
  <ds:schemaRefs>
    <ds:schemaRef ds:uri="http://schemas.microsoft.com/sharepoint/v3/contenttype/forms"/>
  </ds:schemaRefs>
</ds:datastoreItem>
</file>

<file path=customXml/itemProps5.xml><?xml version="1.0" encoding="utf-8"?>
<ds:datastoreItem xmlns:ds="http://schemas.openxmlformats.org/officeDocument/2006/customXml" ds:itemID="{C43F9BF0-4780-401A-BD38-9DDE822BCC76}">
  <ds:schemaRefs>
    <ds:schemaRef ds:uri="http://schemas.openxmlformats.org/officeDocument/2006/bibliography"/>
  </ds:schemaRefs>
</ds:datastoreItem>
</file>

<file path=docProps/app.xml><?xml version="1.0" encoding="utf-8"?>
<ap:Properties xmlns="http://schemas.openxmlformats.org/officeDocument/2006/extended-properties" xmlns:vt="http://schemas.openxmlformats.org/officeDocument/2006/docPropsVTypes" xmlns:ap="http://schemas.openxmlformats.org/officeDocument/2006/extended-properties">
  <ap:Template>Normal.dotm</ap:Template>
  <ap:Application>Microsoft Word for the web</ap:Application>
  <ap:DocSecurity>0</ap:DocSecurity>
  <ap:ScaleCrop>false</ap:ScaleCrop>
  <ap:Manager/>
  <ap:Company/>
  <ap:SharedDoc>false</ap:SharedDoc>
  <ap:HyperlinkBase/>
  <ap:HyperlinksChanged>false</ap:HyperlinksChanged>
  <ap:AppVersion>16.0000</ap:AppVersion>
  <ap:LinksUpToDate>false</ap:LinksUpToDate>
</ap: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>Osagaien soldadura, motorren driver-en erregulazioa eta DC-DC bihurgailuak</dc:subject>
  <dc:creator>Tknika-koa moldatua</dc:creator>
  <cp:keywords/>
  <dc:description>generated by python-docx</dc:description>
  <cp:lastModifiedBy>lerrasti</cp:lastModifiedBy>
  <cp:revision>23</cp:revision>
  <dcterms:created xsi:type="dcterms:W3CDTF">2025-07-07T06:37:00Z</dcterms:created>
  <dcterms:modified xsi:type="dcterms:W3CDTF">2025-11-13T12:27:59Z</dcterms:modified>
  <cp:category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0x010100B026C5034DEF31469D687DC74110F0C4</vt:lpwstr>
  </property>
  <property fmtid="{D5CDD505-2E9C-101B-9397-08002B2CF9AE}" pid="3" name="MediaServiceImageTags">
    <vt:lpwstr/>
  </property>
</Properties>
</file>